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CellMar>
          <w:top w:w="98" w:type="dxa"/>
          <w:left w:w="106" w:type="dxa"/>
          <w:right w:w="98" w:type="dxa"/>
        </w:tblCellMar>
        <w:tblLook w:val="04A0" w:firstRow="1" w:lastRow="0" w:firstColumn="1" w:lastColumn="0" w:noHBand="0" w:noVBand="1"/>
      </w:tblPr>
      <w:tblGrid>
        <w:gridCol w:w="564"/>
        <w:gridCol w:w="8144"/>
      </w:tblGrid>
      <w:tr w:rsidR="00C639E2" w:rsidRPr="00CD0E25" w14:paraId="7E9E77C8" w14:textId="77777777" w:rsidTr="00A57614">
        <w:trPr>
          <w:trHeight w:val="169"/>
        </w:trPr>
        <w:tc>
          <w:tcPr>
            <w:tcW w:w="0" w:type="auto"/>
            <w:gridSpan w:val="2"/>
            <w:tcBorders>
              <w:top w:val="single" w:sz="4" w:space="0" w:color="000000"/>
              <w:left w:val="single" w:sz="4" w:space="0" w:color="000000"/>
              <w:bottom w:val="single" w:sz="4" w:space="0" w:color="000000"/>
              <w:right w:val="single" w:sz="4" w:space="0" w:color="000000"/>
            </w:tcBorders>
          </w:tcPr>
          <w:p w14:paraId="246CD7C5" w14:textId="77777777" w:rsidR="00C639E2" w:rsidRPr="00CD0E25" w:rsidRDefault="00C639E2" w:rsidP="00A57614">
            <w:pPr>
              <w:spacing w:line="259" w:lineRule="auto"/>
              <w:ind w:left="2"/>
              <w:contextualSpacing/>
              <w:rPr>
                <w:rFonts w:ascii="Corbel" w:hAnsi="Corbel" w:cs="Arial"/>
                <w:sz w:val="20"/>
              </w:rPr>
            </w:pPr>
            <w:bookmarkStart w:id="0" w:name="_GoBack"/>
            <w:bookmarkEnd w:id="0"/>
            <w:r w:rsidRPr="00CD0E25">
              <w:rPr>
                <w:rFonts w:ascii="Corbel" w:eastAsia="Arial" w:hAnsi="Corbel" w:cs="Arial"/>
                <w:b/>
                <w:sz w:val="20"/>
              </w:rPr>
              <w:t xml:space="preserve">Algemene eisen </w:t>
            </w:r>
          </w:p>
        </w:tc>
      </w:tr>
      <w:tr w:rsidR="00C639E2" w:rsidRPr="00CD0E25" w14:paraId="6F32C867" w14:textId="77777777" w:rsidTr="00A57614">
        <w:trPr>
          <w:trHeight w:val="757"/>
        </w:trPr>
        <w:tc>
          <w:tcPr>
            <w:tcW w:w="0" w:type="auto"/>
            <w:tcBorders>
              <w:top w:val="single" w:sz="4" w:space="0" w:color="000000"/>
              <w:left w:val="single" w:sz="4" w:space="0" w:color="000000"/>
              <w:bottom w:val="single" w:sz="4" w:space="0" w:color="000000"/>
              <w:right w:val="single" w:sz="4" w:space="0" w:color="000000"/>
            </w:tcBorders>
          </w:tcPr>
          <w:p w14:paraId="20661DFB"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898F66F" w14:textId="37FAE4B7" w:rsidR="00C639E2" w:rsidRPr="00CD0E25" w:rsidRDefault="00FB24A2" w:rsidP="00A15682">
            <w:pPr>
              <w:spacing w:line="259" w:lineRule="auto"/>
              <w:contextualSpacing/>
              <w:rPr>
                <w:rFonts w:ascii="Corbel" w:hAnsi="Corbel" w:cs="Arial"/>
                <w:sz w:val="20"/>
              </w:rPr>
            </w:pPr>
            <w:r>
              <w:rPr>
                <w:rFonts w:ascii="Corbel" w:hAnsi="Corbel" w:cs="Arial"/>
                <w:sz w:val="20"/>
              </w:rPr>
              <w:t>De Inschrijver verklaart, doormiddel van het indienen van een Inschrijving,</w:t>
            </w:r>
            <w:r w:rsidR="00C639E2" w:rsidRPr="00CD0E25">
              <w:rPr>
                <w:rFonts w:ascii="Corbel" w:hAnsi="Corbel" w:cs="Arial"/>
                <w:sz w:val="20"/>
              </w:rPr>
              <w:t xml:space="preserve"> dat hij voldoet aan de in deze Aanbestedingsleidraad en daarbij behorende </w:t>
            </w:r>
            <w:r w:rsidR="00A15682">
              <w:rPr>
                <w:rFonts w:ascii="Corbel" w:hAnsi="Corbel" w:cs="Arial"/>
                <w:sz w:val="20"/>
              </w:rPr>
              <w:t>b</w:t>
            </w:r>
            <w:r w:rsidR="00C639E2" w:rsidRPr="00CD0E25">
              <w:rPr>
                <w:rFonts w:ascii="Corbel" w:hAnsi="Corbel" w:cs="Arial"/>
                <w:sz w:val="20"/>
              </w:rPr>
              <w:t>ijlage(n) genoemde voorwaarden en eisen die aan de opdracht zijn gesteld</w:t>
            </w:r>
            <w:r>
              <w:rPr>
                <w:rFonts w:ascii="Corbel" w:hAnsi="Corbel" w:cs="Arial"/>
                <w:sz w:val="20"/>
              </w:rPr>
              <w:t>.</w:t>
            </w:r>
            <w:r w:rsidR="00C639E2" w:rsidRPr="00CD0E25">
              <w:rPr>
                <w:rFonts w:ascii="Corbel" w:hAnsi="Corbel" w:cs="Arial"/>
                <w:sz w:val="20"/>
              </w:rPr>
              <w:t xml:space="preserve"> </w:t>
            </w:r>
          </w:p>
        </w:tc>
      </w:tr>
      <w:tr w:rsidR="009E32BE" w:rsidRPr="00CD0E25" w14:paraId="3D281504" w14:textId="77777777" w:rsidTr="00A57614">
        <w:trPr>
          <w:trHeight w:val="757"/>
        </w:trPr>
        <w:tc>
          <w:tcPr>
            <w:tcW w:w="0" w:type="auto"/>
            <w:tcBorders>
              <w:top w:val="single" w:sz="4" w:space="0" w:color="000000"/>
              <w:left w:val="single" w:sz="4" w:space="0" w:color="000000"/>
              <w:bottom w:val="single" w:sz="4" w:space="0" w:color="000000"/>
              <w:right w:val="single" w:sz="4" w:space="0" w:color="000000"/>
            </w:tcBorders>
          </w:tcPr>
          <w:p w14:paraId="26FA1E38" w14:textId="77777777" w:rsidR="009E32BE" w:rsidRPr="00CD0E25" w:rsidRDefault="009E32BE"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646621B5" w14:textId="441F93C0" w:rsidR="009E32BE" w:rsidRDefault="009E32BE" w:rsidP="000C116B">
            <w:pPr>
              <w:spacing w:line="259" w:lineRule="auto"/>
              <w:contextualSpacing/>
              <w:rPr>
                <w:rFonts w:ascii="Corbel" w:hAnsi="Corbel" w:cs="Arial"/>
                <w:sz w:val="20"/>
              </w:rPr>
            </w:pPr>
            <w:r w:rsidRPr="00D6710B">
              <w:rPr>
                <w:rFonts w:ascii="Corbel" w:hAnsi="Corbel" w:cs="Arial"/>
                <w:sz w:val="20"/>
              </w:rPr>
              <w:t xml:space="preserve">De raamovereenkomst treedt naar verwachting in werking op </w:t>
            </w:r>
            <w:r w:rsidR="000C116B">
              <w:rPr>
                <w:rFonts w:ascii="Corbel" w:hAnsi="Corbel" w:cs="Arial"/>
                <w:sz w:val="20"/>
              </w:rPr>
              <w:t>01-01</w:t>
            </w:r>
            <w:r w:rsidRPr="00D6710B">
              <w:rPr>
                <w:rFonts w:ascii="Corbel" w:hAnsi="Corbel" w:cs="Arial"/>
                <w:sz w:val="20"/>
              </w:rPr>
              <w:t>-202</w:t>
            </w:r>
            <w:r w:rsidR="000C116B">
              <w:rPr>
                <w:rFonts w:ascii="Corbel" w:hAnsi="Corbel" w:cs="Arial"/>
                <w:sz w:val="20"/>
              </w:rPr>
              <w:t>2</w:t>
            </w:r>
            <w:r w:rsidRPr="00D6710B">
              <w:rPr>
                <w:rFonts w:ascii="Corbel" w:hAnsi="Corbel" w:cs="Arial"/>
                <w:sz w:val="20"/>
              </w:rPr>
              <w:t>. De raamovereenkomst</w:t>
            </w:r>
            <w:r>
              <w:rPr>
                <w:rFonts w:ascii="Corbel" w:hAnsi="Corbel" w:cs="Arial"/>
                <w:sz w:val="20"/>
              </w:rPr>
              <w:t xml:space="preserve"> heeft een looptijd van vier</w:t>
            </w:r>
            <w:r w:rsidRPr="00D6710B">
              <w:rPr>
                <w:rFonts w:ascii="Corbel" w:hAnsi="Corbel" w:cs="Arial"/>
                <w:sz w:val="20"/>
              </w:rPr>
              <w:t xml:space="preserve"> jaar en eindigt na verloop van deze looptijd van rechtswege.</w:t>
            </w:r>
          </w:p>
        </w:tc>
      </w:tr>
      <w:tr w:rsidR="00C639E2" w:rsidRPr="00CD0E25" w14:paraId="3D4C490E" w14:textId="77777777" w:rsidTr="00A57614">
        <w:trPr>
          <w:trHeight w:val="28"/>
        </w:trPr>
        <w:tc>
          <w:tcPr>
            <w:tcW w:w="0" w:type="auto"/>
            <w:tcBorders>
              <w:top w:val="single" w:sz="4" w:space="0" w:color="000000"/>
              <w:left w:val="single" w:sz="4" w:space="0" w:color="000000"/>
              <w:bottom w:val="single" w:sz="4" w:space="0" w:color="000000"/>
              <w:right w:val="single" w:sz="4" w:space="0" w:color="000000"/>
            </w:tcBorders>
          </w:tcPr>
          <w:p w14:paraId="743E586C"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16D32557" w14:textId="7F00CB9F"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De Inschrijver conformeert zich volledig en zonder voorbehoud aan de (concept)</w:t>
            </w:r>
            <w:r w:rsidR="00A4644E">
              <w:rPr>
                <w:rFonts w:ascii="Corbel" w:hAnsi="Corbel" w:cs="Arial"/>
                <w:sz w:val="20"/>
              </w:rPr>
              <w:t>raam</w:t>
            </w:r>
            <w:r w:rsidRPr="00CD0E25">
              <w:rPr>
                <w:rFonts w:ascii="Corbel" w:hAnsi="Corbel" w:cs="Arial"/>
                <w:sz w:val="20"/>
              </w:rPr>
              <w:t xml:space="preserve">overeenkomst. </w:t>
            </w:r>
          </w:p>
        </w:tc>
      </w:tr>
      <w:tr w:rsidR="00C639E2" w:rsidRPr="00CD0E25" w14:paraId="274A5302" w14:textId="77777777" w:rsidTr="00A57614">
        <w:trPr>
          <w:trHeight w:val="104"/>
        </w:trPr>
        <w:tc>
          <w:tcPr>
            <w:tcW w:w="0" w:type="auto"/>
            <w:tcBorders>
              <w:top w:val="single" w:sz="4" w:space="0" w:color="000000"/>
              <w:left w:val="single" w:sz="4" w:space="0" w:color="000000"/>
              <w:bottom w:val="single" w:sz="4" w:space="0" w:color="000000"/>
              <w:right w:val="single" w:sz="4" w:space="0" w:color="000000"/>
            </w:tcBorders>
          </w:tcPr>
          <w:p w14:paraId="329B7EBF" w14:textId="77777777" w:rsidR="00C639E2" w:rsidRPr="00CD0E25" w:rsidRDefault="00C639E2" w:rsidP="00C639E2">
            <w:pPr>
              <w:pStyle w:val="Lijstalinea"/>
              <w:numPr>
                <w:ilvl w:val="0"/>
                <w:numId w:val="35"/>
              </w:numPr>
              <w:spacing w:line="259" w:lineRule="auto"/>
              <w:rPr>
                <w:rFonts w:ascii="Corbel" w:hAnsi="Corbel" w:cs="Arial"/>
                <w:sz w:val="20"/>
              </w:rPr>
            </w:pPr>
            <w:r w:rsidRPr="00CD0E25">
              <w:rPr>
                <w:rFonts w:ascii="Corbel" w:hAnsi="Corbel" w:cs="Arial"/>
                <w:sz w:val="20"/>
              </w:rPr>
              <w:br w:type="page"/>
            </w:r>
          </w:p>
        </w:tc>
        <w:tc>
          <w:tcPr>
            <w:tcW w:w="0" w:type="auto"/>
            <w:tcBorders>
              <w:top w:val="single" w:sz="4" w:space="0" w:color="000000"/>
              <w:left w:val="single" w:sz="4" w:space="0" w:color="000000"/>
              <w:bottom w:val="single" w:sz="4" w:space="0" w:color="000000"/>
              <w:right w:val="single" w:sz="4" w:space="0" w:color="000000"/>
            </w:tcBorders>
          </w:tcPr>
          <w:p w14:paraId="125A2501" w14:textId="38F6A560" w:rsidR="00C639E2" w:rsidRPr="00CD0E25" w:rsidRDefault="00C639E2" w:rsidP="00497503">
            <w:pPr>
              <w:spacing w:line="259" w:lineRule="auto"/>
              <w:contextualSpacing/>
              <w:rPr>
                <w:rFonts w:ascii="Corbel" w:hAnsi="Corbel" w:cs="Arial"/>
                <w:sz w:val="20"/>
              </w:rPr>
            </w:pPr>
            <w:r w:rsidRPr="00CD0E25">
              <w:rPr>
                <w:rFonts w:ascii="Corbel" w:hAnsi="Corbel" w:cs="Arial"/>
                <w:sz w:val="20"/>
              </w:rPr>
              <w:t>De Inschrijver stemt in met d</w:t>
            </w:r>
            <w:r w:rsidRPr="002316B9">
              <w:rPr>
                <w:rFonts w:ascii="Corbel" w:hAnsi="Corbel" w:cs="Arial"/>
                <w:sz w:val="20"/>
              </w:rPr>
              <w:t xml:space="preserve">e Algemene </w:t>
            </w:r>
            <w:r w:rsidR="00CD0E25" w:rsidRPr="002316B9">
              <w:rPr>
                <w:rFonts w:ascii="Corbel" w:hAnsi="Corbel" w:cs="Arial"/>
                <w:sz w:val="20"/>
              </w:rPr>
              <w:t xml:space="preserve">Inkoopvoorwaarden </w:t>
            </w:r>
            <w:r w:rsidR="00A15682">
              <w:rPr>
                <w:rFonts w:ascii="Corbel" w:hAnsi="Corbel" w:cs="Arial"/>
                <w:sz w:val="20"/>
              </w:rPr>
              <w:t>voor Leveringen en diensten (b</w:t>
            </w:r>
            <w:r w:rsidR="002316B9" w:rsidRPr="002316B9">
              <w:rPr>
                <w:rFonts w:ascii="Corbel" w:hAnsi="Corbel" w:cs="Arial"/>
                <w:sz w:val="20"/>
              </w:rPr>
              <w:t xml:space="preserve">ijlage </w:t>
            </w:r>
            <w:r w:rsidR="00497503">
              <w:rPr>
                <w:rFonts w:ascii="Corbel" w:hAnsi="Corbel" w:cs="Arial"/>
                <w:sz w:val="20"/>
              </w:rPr>
              <w:t>3</w:t>
            </w:r>
            <w:r w:rsidR="002316B9" w:rsidRPr="002316B9">
              <w:rPr>
                <w:rFonts w:ascii="Corbel" w:hAnsi="Corbel" w:cs="Arial"/>
                <w:sz w:val="20"/>
              </w:rPr>
              <w:t>)</w:t>
            </w:r>
            <w:r w:rsidRPr="002316B9">
              <w:rPr>
                <w:rFonts w:ascii="Corbel" w:hAnsi="Corbel" w:cs="Arial"/>
                <w:sz w:val="20"/>
              </w:rPr>
              <w:t>.</w:t>
            </w:r>
          </w:p>
        </w:tc>
      </w:tr>
      <w:tr w:rsidR="00C639E2" w:rsidRPr="00CD0E25" w14:paraId="05CE20C5" w14:textId="77777777" w:rsidTr="00A57614">
        <w:tblPrEx>
          <w:tblCellMar>
            <w:top w:w="100" w:type="dxa"/>
            <w:right w:w="92" w:type="dxa"/>
          </w:tblCellMar>
        </w:tblPrEx>
        <w:trPr>
          <w:trHeight w:val="156"/>
        </w:trPr>
        <w:tc>
          <w:tcPr>
            <w:tcW w:w="0" w:type="auto"/>
            <w:gridSpan w:val="2"/>
            <w:tcBorders>
              <w:top w:val="single" w:sz="4" w:space="0" w:color="000000"/>
              <w:left w:val="single" w:sz="4" w:space="0" w:color="000000"/>
              <w:bottom w:val="single" w:sz="4" w:space="0" w:color="000000"/>
              <w:right w:val="single" w:sz="4" w:space="0" w:color="000000"/>
            </w:tcBorders>
          </w:tcPr>
          <w:p w14:paraId="695F3DAE" w14:textId="77777777" w:rsidR="00C639E2" w:rsidRPr="00CD0E25" w:rsidRDefault="00C639E2" w:rsidP="00A57614">
            <w:pPr>
              <w:spacing w:line="259" w:lineRule="auto"/>
              <w:ind w:left="2"/>
              <w:contextualSpacing/>
              <w:rPr>
                <w:rFonts w:ascii="Corbel" w:hAnsi="Corbel" w:cs="Arial"/>
                <w:sz w:val="20"/>
              </w:rPr>
            </w:pPr>
            <w:r w:rsidRPr="00CD0E25">
              <w:rPr>
                <w:rFonts w:ascii="Corbel" w:eastAsia="Arial" w:hAnsi="Corbel" w:cs="Arial"/>
                <w:b/>
                <w:sz w:val="20"/>
              </w:rPr>
              <w:t xml:space="preserve">Assortiment </w:t>
            </w:r>
          </w:p>
        </w:tc>
      </w:tr>
      <w:tr w:rsidR="00C639E2" w:rsidRPr="00CD0E25" w14:paraId="14C59EDA" w14:textId="77777777" w:rsidTr="00A57614">
        <w:tblPrEx>
          <w:tblCellMar>
            <w:top w:w="100" w:type="dxa"/>
            <w:right w:w="92" w:type="dxa"/>
          </w:tblCellMar>
        </w:tblPrEx>
        <w:trPr>
          <w:trHeight w:val="571"/>
        </w:trPr>
        <w:tc>
          <w:tcPr>
            <w:tcW w:w="0" w:type="auto"/>
            <w:tcBorders>
              <w:top w:val="single" w:sz="4" w:space="0" w:color="000000"/>
              <w:left w:val="single" w:sz="4" w:space="0" w:color="000000"/>
              <w:bottom w:val="single" w:sz="4" w:space="0" w:color="000000"/>
              <w:right w:val="single" w:sz="4" w:space="0" w:color="000000"/>
            </w:tcBorders>
          </w:tcPr>
          <w:p w14:paraId="4FCBCFE6"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8F39C72" w14:textId="2970FE57" w:rsidR="00C639E2" w:rsidRPr="00CD0E25" w:rsidRDefault="00C5215F" w:rsidP="00497503">
            <w:pPr>
              <w:spacing w:line="259" w:lineRule="auto"/>
              <w:contextualSpacing/>
              <w:rPr>
                <w:rFonts w:ascii="Corbel" w:hAnsi="Corbel" w:cs="Arial"/>
                <w:sz w:val="20"/>
              </w:rPr>
            </w:pPr>
            <w:r w:rsidRPr="00C5215F">
              <w:rPr>
                <w:rFonts w:ascii="Corbel" w:hAnsi="Corbel" w:cs="Arial"/>
                <w:sz w:val="20"/>
              </w:rPr>
              <w:t xml:space="preserve">De Inschrijver </w:t>
            </w:r>
            <w:r w:rsidRPr="004A5BE9">
              <w:rPr>
                <w:rFonts w:ascii="Corbel" w:hAnsi="Corbel" w:cs="Arial"/>
                <w:sz w:val="20"/>
              </w:rPr>
              <w:t>dient minimaal</w:t>
            </w:r>
            <w:r w:rsidR="00F9406B">
              <w:rPr>
                <w:rFonts w:ascii="Corbel" w:hAnsi="Corbel" w:cs="Arial"/>
                <w:sz w:val="20"/>
              </w:rPr>
              <w:t xml:space="preserve"> de</w:t>
            </w:r>
            <w:r w:rsidRPr="004A5BE9">
              <w:rPr>
                <w:rFonts w:ascii="Corbel" w:hAnsi="Corbel" w:cs="Arial"/>
                <w:sz w:val="20"/>
              </w:rPr>
              <w:t xml:space="preserve"> artikelen</w:t>
            </w:r>
            <w:r w:rsidR="00F9406B">
              <w:rPr>
                <w:rFonts w:ascii="Corbel" w:hAnsi="Corbel" w:cs="Arial"/>
                <w:sz w:val="20"/>
              </w:rPr>
              <w:t xml:space="preserve"> (Niveau 3)</w:t>
            </w:r>
            <w:r w:rsidRPr="004A5BE9">
              <w:rPr>
                <w:rFonts w:ascii="Corbel" w:hAnsi="Corbel" w:cs="Arial"/>
                <w:sz w:val="20"/>
              </w:rPr>
              <w:t xml:space="preserve"> die vallen binnen de categorieën, </w:t>
            </w:r>
            <w:r w:rsidR="00A15682">
              <w:rPr>
                <w:rFonts w:ascii="Corbel" w:hAnsi="Corbel" w:cs="Arial"/>
                <w:sz w:val="20"/>
              </w:rPr>
              <w:t>zoals vermeld in b</w:t>
            </w:r>
            <w:r w:rsidR="00C639E2" w:rsidRPr="004A5BE9">
              <w:rPr>
                <w:rFonts w:ascii="Corbel" w:hAnsi="Corbel" w:cs="Arial"/>
                <w:sz w:val="20"/>
              </w:rPr>
              <w:t xml:space="preserve">ijlage </w:t>
            </w:r>
            <w:r w:rsidR="00497503">
              <w:rPr>
                <w:rFonts w:ascii="Corbel" w:hAnsi="Corbel" w:cs="Arial"/>
                <w:sz w:val="20"/>
              </w:rPr>
              <w:t>5</w:t>
            </w:r>
            <w:r w:rsidRPr="004A5BE9">
              <w:rPr>
                <w:rFonts w:ascii="Corbel" w:hAnsi="Corbel" w:cs="Arial"/>
                <w:sz w:val="20"/>
              </w:rPr>
              <w:t>,</w:t>
            </w:r>
            <w:r w:rsidR="00C639E2" w:rsidRPr="004A5BE9">
              <w:rPr>
                <w:rFonts w:ascii="Corbel" w:hAnsi="Corbel" w:cs="Arial"/>
                <w:sz w:val="20"/>
              </w:rPr>
              <w:t xml:space="preserve"> te kunnen leveren. Dit betreffen de artikelen die door de </w:t>
            </w:r>
            <w:r w:rsidR="0003462A">
              <w:rPr>
                <w:rFonts w:ascii="Corbel" w:hAnsi="Corbel" w:cs="Arial"/>
                <w:sz w:val="20"/>
              </w:rPr>
              <w:t>Gemeente</w:t>
            </w:r>
            <w:r w:rsidR="00C639E2" w:rsidRPr="004A5BE9">
              <w:rPr>
                <w:rFonts w:ascii="Corbel" w:hAnsi="Corbel" w:cs="Arial"/>
                <w:sz w:val="20"/>
              </w:rPr>
              <w:t xml:space="preserve"> worden aangeduid als ‘kernassortiment’.</w:t>
            </w:r>
            <w:r w:rsidR="00C639E2" w:rsidRPr="00CD0E25">
              <w:rPr>
                <w:rFonts w:ascii="Corbel" w:hAnsi="Corbel" w:cs="Arial"/>
                <w:sz w:val="20"/>
              </w:rPr>
              <w:t xml:space="preserve">  </w:t>
            </w:r>
          </w:p>
        </w:tc>
      </w:tr>
      <w:tr w:rsidR="00C639E2" w:rsidRPr="00CD0E25" w14:paraId="403615AD" w14:textId="77777777" w:rsidTr="00A57614">
        <w:tblPrEx>
          <w:tblCellMar>
            <w:top w:w="100" w:type="dxa"/>
            <w:right w:w="92" w:type="dxa"/>
          </w:tblCellMar>
        </w:tblPrEx>
        <w:trPr>
          <w:trHeight w:val="194"/>
        </w:trPr>
        <w:tc>
          <w:tcPr>
            <w:tcW w:w="0" w:type="auto"/>
            <w:tcBorders>
              <w:top w:val="single" w:sz="4" w:space="0" w:color="000000"/>
              <w:left w:val="single" w:sz="4" w:space="0" w:color="000000"/>
              <w:bottom w:val="single" w:sz="4" w:space="0" w:color="000000"/>
              <w:right w:val="single" w:sz="4" w:space="0" w:color="000000"/>
            </w:tcBorders>
          </w:tcPr>
          <w:p w14:paraId="7C6BD813"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04D4AA9" w14:textId="4C4218A7" w:rsidR="00C639E2" w:rsidRPr="00CD0E25" w:rsidRDefault="00C639E2" w:rsidP="00A57614">
            <w:pPr>
              <w:spacing w:line="259" w:lineRule="auto"/>
              <w:contextualSpacing/>
              <w:rPr>
                <w:rFonts w:ascii="Corbel" w:hAnsi="Corbel" w:cs="Arial"/>
                <w:sz w:val="20"/>
              </w:rPr>
            </w:pPr>
            <w:r w:rsidRPr="004A5BE9">
              <w:rPr>
                <w:rFonts w:ascii="Corbel" w:hAnsi="Corbel" w:cs="Arial"/>
                <w:sz w:val="20"/>
              </w:rPr>
              <w:t xml:space="preserve">Naast dit kernassortiment staat het de </w:t>
            </w:r>
            <w:r w:rsidR="0003462A">
              <w:rPr>
                <w:rFonts w:ascii="Corbel" w:hAnsi="Corbel" w:cs="Arial"/>
                <w:sz w:val="20"/>
              </w:rPr>
              <w:t>Gemeente</w:t>
            </w:r>
            <w:r w:rsidRPr="004A5BE9">
              <w:rPr>
                <w:rFonts w:ascii="Corbel" w:hAnsi="Corbel" w:cs="Arial"/>
                <w:sz w:val="20"/>
              </w:rPr>
              <w:t xml:space="preserve"> vrij, maar is niet verplicht, ook overige technische materialen af te nemen. De artikelen buiten het kernassortiment worden door de </w:t>
            </w:r>
            <w:r w:rsidR="0003462A">
              <w:rPr>
                <w:rFonts w:ascii="Corbel" w:hAnsi="Corbel" w:cs="Arial"/>
                <w:sz w:val="20"/>
              </w:rPr>
              <w:t>Gemeente</w:t>
            </w:r>
            <w:r w:rsidRPr="004A5BE9">
              <w:rPr>
                <w:rFonts w:ascii="Corbel" w:hAnsi="Corbel" w:cs="Arial"/>
                <w:sz w:val="20"/>
              </w:rPr>
              <w:t xml:space="preserve"> aangeduid als ‘randassortiment’.</w:t>
            </w:r>
          </w:p>
        </w:tc>
      </w:tr>
      <w:tr w:rsidR="00C639E2" w:rsidRPr="00CD0E25" w14:paraId="4D395949" w14:textId="77777777" w:rsidTr="00A57614">
        <w:tblPrEx>
          <w:tblCellMar>
            <w:top w:w="100" w:type="dxa"/>
            <w:right w:w="92" w:type="dxa"/>
          </w:tblCellMar>
        </w:tblPrEx>
        <w:trPr>
          <w:trHeight w:val="84"/>
        </w:trPr>
        <w:tc>
          <w:tcPr>
            <w:tcW w:w="0" w:type="auto"/>
            <w:tcBorders>
              <w:top w:val="single" w:sz="4" w:space="0" w:color="000000"/>
              <w:left w:val="single" w:sz="4" w:space="0" w:color="000000"/>
              <w:bottom w:val="single" w:sz="4" w:space="0" w:color="000000"/>
              <w:right w:val="single" w:sz="4" w:space="0" w:color="000000"/>
            </w:tcBorders>
          </w:tcPr>
          <w:p w14:paraId="75EA7758"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EF16195" w14:textId="77777777"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De Inschrijver zal desgevraagd een voorbeeldexemplaar </w:t>
            </w:r>
            <w:r w:rsidR="00CA6C2E">
              <w:rPr>
                <w:rFonts w:ascii="Corbel" w:hAnsi="Corbel" w:cs="Arial"/>
                <w:sz w:val="20"/>
              </w:rPr>
              <w:t xml:space="preserve">van een artikel </w:t>
            </w:r>
            <w:r w:rsidRPr="00CD0E25">
              <w:rPr>
                <w:rFonts w:ascii="Corbel" w:hAnsi="Corbel" w:cs="Arial"/>
                <w:sz w:val="20"/>
              </w:rPr>
              <w:t xml:space="preserve">aanleveren als bemonstering.  </w:t>
            </w:r>
          </w:p>
        </w:tc>
      </w:tr>
      <w:tr w:rsidR="00C639E2" w:rsidRPr="00CD0E25" w14:paraId="577B7BF0" w14:textId="77777777" w:rsidTr="00A57614">
        <w:tblPrEx>
          <w:tblCellMar>
            <w:top w:w="100" w:type="dxa"/>
            <w:right w:w="92" w:type="dxa"/>
          </w:tblCellMar>
        </w:tblPrEx>
        <w:trPr>
          <w:trHeight w:val="173"/>
        </w:trPr>
        <w:tc>
          <w:tcPr>
            <w:tcW w:w="0" w:type="auto"/>
            <w:tcBorders>
              <w:top w:val="single" w:sz="4" w:space="0" w:color="000000"/>
              <w:left w:val="single" w:sz="4" w:space="0" w:color="000000"/>
              <w:bottom w:val="single" w:sz="4" w:space="0" w:color="000000"/>
              <w:right w:val="single" w:sz="4" w:space="0" w:color="000000"/>
            </w:tcBorders>
          </w:tcPr>
          <w:p w14:paraId="2C231C4A"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A010365" w14:textId="75700086" w:rsidR="00C639E2" w:rsidRPr="00CD0E25" w:rsidRDefault="00C639E2" w:rsidP="00A57614">
            <w:pPr>
              <w:contextualSpacing/>
              <w:rPr>
                <w:rFonts w:ascii="Corbel" w:hAnsi="Corbel" w:cs="Arial"/>
                <w:sz w:val="20"/>
              </w:rPr>
            </w:pPr>
            <w:r w:rsidRPr="00CD0E25">
              <w:rPr>
                <w:rFonts w:ascii="Corbel" w:hAnsi="Corbel" w:cs="Arial"/>
                <w:sz w:val="20"/>
              </w:rPr>
              <w:t xml:space="preserve">De Inschrijver </w:t>
            </w:r>
            <w:r w:rsidR="00A4644E">
              <w:rPr>
                <w:rFonts w:ascii="Corbel" w:hAnsi="Corbel" w:cs="Arial"/>
                <w:sz w:val="20"/>
              </w:rPr>
              <w:t>dient bij zijn Inschrijving rekening te houden dat hij</w:t>
            </w:r>
            <w:r w:rsidRPr="00AA2366">
              <w:rPr>
                <w:rFonts w:ascii="Corbel" w:hAnsi="Corbel" w:cs="Arial"/>
                <w:sz w:val="20"/>
              </w:rPr>
              <w:t xml:space="preserve"> </w:t>
            </w:r>
            <w:r w:rsidR="00A4644E">
              <w:rPr>
                <w:rFonts w:ascii="Corbel" w:hAnsi="Corbel" w:cs="Arial"/>
                <w:sz w:val="20"/>
              </w:rPr>
              <w:t xml:space="preserve">enkel </w:t>
            </w:r>
            <w:r w:rsidRPr="00AA2366">
              <w:rPr>
                <w:rFonts w:ascii="Corbel" w:hAnsi="Corbel" w:cs="Arial"/>
                <w:sz w:val="20"/>
              </w:rPr>
              <w:t xml:space="preserve">originele artikelen (zgn. A-merken) </w:t>
            </w:r>
            <w:r w:rsidR="00A4644E">
              <w:rPr>
                <w:rFonts w:ascii="Corbel" w:hAnsi="Corbel" w:cs="Arial"/>
                <w:sz w:val="20"/>
              </w:rPr>
              <w:t>aan dient te bieden</w:t>
            </w:r>
            <w:r w:rsidR="00C93B1A">
              <w:rPr>
                <w:rFonts w:ascii="Corbel" w:hAnsi="Corbel" w:cs="Arial"/>
                <w:sz w:val="20"/>
              </w:rPr>
              <w:t>/te leveren</w:t>
            </w:r>
            <w:r w:rsidRPr="00AA2366">
              <w:rPr>
                <w:rFonts w:ascii="Corbel" w:hAnsi="Corbel" w:cs="Arial"/>
                <w:sz w:val="20"/>
              </w:rPr>
              <w:t>, dan wel afwijkende, maar kwalitatief gelijkwaardige alternatieven (</w:t>
            </w:r>
            <w:r w:rsidR="008E2B5E" w:rsidRPr="00AA2366">
              <w:rPr>
                <w:rFonts w:ascii="Corbel" w:hAnsi="Corbel" w:cs="Arial"/>
                <w:sz w:val="20"/>
              </w:rPr>
              <w:t xml:space="preserve">zulks ter beoordeling van de </w:t>
            </w:r>
            <w:r w:rsidR="0003462A">
              <w:rPr>
                <w:rFonts w:ascii="Corbel" w:hAnsi="Corbel" w:cs="Arial"/>
                <w:sz w:val="20"/>
              </w:rPr>
              <w:t>Gemeente</w:t>
            </w:r>
            <w:r w:rsidRPr="00AA2366">
              <w:rPr>
                <w:rFonts w:ascii="Corbel" w:hAnsi="Corbel" w:cs="Arial"/>
                <w:sz w:val="20"/>
              </w:rPr>
              <w:t>)</w:t>
            </w:r>
            <w:r w:rsidR="009C79C3" w:rsidRPr="00AA2366">
              <w:rPr>
                <w:rFonts w:ascii="Corbel" w:hAnsi="Corbel" w:cs="Arial"/>
                <w:sz w:val="20"/>
              </w:rPr>
              <w:t xml:space="preserve"> met dezelfde garantiebepalingen</w:t>
            </w:r>
            <w:r w:rsidRPr="00AA2366">
              <w:rPr>
                <w:rFonts w:ascii="Corbel" w:hAnsi="Corbel" w:cs="Arial"/>
                <w:sz w:val="20"/>
              </w:rPr>
              <w:t>. Indien de Inschrijver op deze plekken afwijkende, maar kwalitatief gelijkwaardige alternatieven (bijvoorbeeld private label) aanbiedt, dan dienen deze</w:t>
            </w:r>
            <w:r w:rsidRPr="00CD0E25">
              <w:rPr>
                <w:rFonts w:ascii="Corbel" w:hAnsi="Corbel" w:cs="Arial"/>
                <w:sz w:val="20"/>
              </w:rPr>
              <w:t xml:space="preserve"> artikelen als zodanig duidelijk gekenmerkt te worden in het </w:t>
            </w:r>
            <w:r w:rsidR="00702770">
              <w:rPr>
                <w:rFonts w:ascii="Corbel" w:hAnsi="Corbel" w:cs="Arial"/>
                <w:sz w:val="20"/>
              </w:rPr>
              <w:t>prijsopgaveformulier</w:t>
            </w:r>
            <w:r w:rsidRPr="00CD0E25">
              <w:rPr>
                <w:rFonts w:ascii="Corbel" w:hAnsi="Corbel" w:cs="Arial"/>
                <w:sz w:val="20"/>
              </w:rPr>
              <w:t xml:space="preserve">. Het kan zijn dat deze alternatieve artikelen op verzoek van de </w:t>
            </w:r>
            <w:r w:rsidR="0003462A">
              <w:rPr>
                <w:rFonts w:ascii="Corbel" w:hAnsi="Corbel" w:cs="Arial"/>
                <w:sz w:val="20"/>
              </w:rPr>
              <w:t>Gemeente</w:t>
            </w:r>
            <w:r w:rsidRPr="00CD0E25">
              <w:rPr>
                <w:rFonts w:ascii="Corbel" w:hAnsi="Corbel" w:cs="Arial"/>
                <w:sz w:val="20"/>
              </w:rPr>
              <w:t xml:space="preserve"> bemonsterd dienen te worden ten einde beoordeeld te kunnen worden op hun gelijkwaardigheid</w:t>
            </w:r>
            <w:r w:rsidRPr="00CD0E25">
              <w:rPr>
                <w:rFonts w:ascii="Corbel" w:hAnsi="Corbel" w:cs="Arial"/>
                <w:i/>
                <w:sz w:val="20"/>
              </w:rPr>
              <w:t xml:space="preserve">. </w:t>
            </w:r>
          </w:p>
          <w:p w14:paraId="73EC2297" w14:textId="77777777" w:rsidR="00C639E2" w:rsidRPr="00CD0E25" w:rsidRDefault="00C639E2" w:rsidP="00A57614">
            <w:pPr>
              <w:contextualSpacing/>
              <w:rPr>
                <w:rFonts w:ascii="Corbel" w:hAnsi="Corbel" w:cs="Arial"/>
                <w:sz w:val="20"/>
              </w:rPr>
            </w:pPr>
            <w:r w:rsidRPr="00CD0E25">
              <w:rPr>
                <w:rFonts w:ascii="Corbel" w:hAnsi="Corbel" w:cs="Arial"/>
                <w:sz w:val="20"/>
              </w:rPr>
              <w:t xml:space="preserve"> </w:t>
            </w:r>
          </w:p>
          <w:p w14:paraId="44F7E015" w14:textId="6A4BD806" w:rsidR="00C639E2" w:rsidRPr="00CD0E25" w:rsidRDefault="00C639E2" w:rsidP="00A57614">
            <w:pPr>
              <w:contextualSpacing/>
              <w:rPr>
                <w:rFonts w:ascii="Corbel" w:hAnsi="Corbel" w:cs="Arial"/>
                <w:sz w:val="20"/>
              </w:rPr>
            </w:pPr>
            <w:r w:rsidRPr="00CD0E25">
              <w:rPr>
                <w:rFonts w:ascii="Corbel" w:hAnsi="Corbel" w:cs="Arial"/>
                <w:sz w:val="20"/>
              </w:rPr>
              <w:t xml:space="preserve">Onder A-merk wordt door de </w:t>
            </w:r>
            <w:r w:rsidR="0003462A">
              <w:rPr>
                <w:rFonts w:ascii="Corbel" w:hAnsi="Corbel" w:cs="Arial"/>
                <w:sz w:val="20"/>
              </w:rPr>
              <w:t>Gemeente</w:t>
            </w:r>
            <w:r w:rsidRPr="00CD0E25">
              <w:rPr>
                <w:rFonts w:ascii="Corbel" w:hAnsi="Corbel" w:cs="Arial"/>
                <w:sz w:val="20"/>
              </w:rPr>
              <w:t xml:space="preserve"> verstaan: een merk dat een hoge naamsbekendheid en een goede reputatie heeft. Tevens is het merk toonaangevend qua prijs en kwaliteit van dat specifiek goed. Onder ‘hoge naamsbekendheid’ wordt verstaan dat het merk bij het merendeel van de beroepsmatige gebruikers bekend is. Onder ‘goede reputatie’ wordt verstaan dat het merk door het merendeel van de beroepsmatige gebruikers als zodanig gezien wordt. Onder ’toonaangevend’ wordt verstaan dat het merk zich naar de mening van beroepsmatige gebruikers onderscheidt in hoe kwaliteit, duurzaamheid en gebruiksgemak en </w:t>
            </w:r>
            <w:r w:rsidR="00F9406B" w:rsidRPr="00CD0E25">
              <w:rPr>
                <w:rFonts w:ascii="Corbel" w:hAnsi="Corbel" w:cs="Arial"/>
                <w:sz w:val="20"/>
              </w:rPr>
              <w:t>vooroploopt</w:t>
            </w:r>
            <w:r w:rsidRPr="00CD0E25">
              <w:rPr>
                <w:rFonts w:ascii="Corbel" w:hAnsi="Corbel" w:cs="Arial"/>
                <w:sz w:val="20"/>
              </w:rPr>
              <w:t xml:space="preserve"> bij nieuwe ontwikkelingen op die gebieden. </w:t>
            </w:r>
          </w:p>
          <w:p w14:paraId="745C6EC0" w14:textId="77777777" w:rsidR="00C639E2" w:rsidRPr="00CD0E25" w:rsidRDefault="00C639E2" w:rsidP="00A57614">
            <w:pPr>
              <w:contextualSpacing/>
              <w:rPr>
                <w:rFonts w:ascii="Corbel" w:hAnsi="Corbel" w:cs="Arial"/>
                <w:sz w:val="20"/>
              </w:rPr>
            </w:pPr>
          </w:p>
          <w:p w14:paraId="1911B5E3" w14:textId="19E0B7D4" w:rsidR="00C639E2" w:rsidRPr="00CD0E25" w:rsidRDefault="00C639E2" w:rsidP="00A57614">
            <w:pPr>
              <w:contextualSpacing/>
              <w:rPr>
                <w:rFonts w:ascii="Corbel" w:hAnsi="Corbel" w:cs="Arial"/>
                <w:sz w:val="20"/>
              </w:rPr>
            </w:pPr>
            <w:r w:rsidRPr="00CD0E25">
              <w:rPr>
                <w:rFonts w:ascii="Corbel" w:hAnsi="Corbel" w:cs="Arial"/>
                <w:sz w:val="20"/>
              </w:rPr>
              <w:t xml:space="preserve">Onder private label wordt door de </w:t>
            </w:r>
            <w:r w:rsidR="0003462A">
              <w:rPr>
                <w:rFonts w:ascii="Corbel" w:hAnsi="Corbel" w:cs="Arial"/>
                <w:sz w:val="20"/>
              </w:rPr>
              <w:t>Gemeente</w:t>
            </w:r>
            <w:r w:rsidRPr="00CD0E25">
              <w:rPr>
                <w:rFonts w:ascii="Corbel" w:hAnsi="Corbel" w:cs="Arial"/>
                <w:sz w:val="20"/>
              </w:rPr>
              <w:t xml:space="preserve"> verstaan: een huismerk dat geproduceerd wordt door een bepaald bedrijf om op de markt gebracht te worden door een ander bedrijf onder een eigen merknaam. Private label artikelen worden vaak ingezet als lager geprijsde alternatieven voor bekende merkartikelen. Een private label artikel heeft als kenmerk dat het slechts door één partij geleverd kan worden.</w:t>
            </w:r>
          </w:p>
        </w:tc>
      </w:tr>
      <w:tr w:rsidR="00C639E2" w:rsidRPr="00CD0E25" w14:paraId="00A2686C" w14:textId="77777777" w:rsidTr="00A57614">
        <w:tblPrEx>
          <w:tblCellMar>
            <w:top w:w="102" w:type="dxa"/>
            <w:right w:w="81" w:type="dxa"/>
          </w:tblCellMar>
        </w:tblPrEx>
        <w:trPr>
          <w:trHeight w:val="816"/>
        </w:trPr>
        <w:tc>
          <w:tcPr>
            <w:tcW w:w="0" w:type="auto"/>
            <w:tcBorders>
              <w:top w:val="single" w:sz="4" w:space="0" w:color="000000"/>
              <w:left w:val="single" w:sz="4" w:space="0" w:color="000000"/>
              <w:bottom w:val="single" w:sz="4" w:space="0" w:color="000000"/>
              <w:right w:val="single" w:sz="4" w:space="0" w:color="000000"/>
            </w:tcBorders>
          </w:tcPr>
          <w:p w14:paraId="374E820D"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9DFFAB9" w14:textId="59E6494D" w:rsidR="00C639E2" w:rsidRPr="00CD0E25" w:rsidRDefault="00C639E2" w:rsidP="00A57614">
            <w:pPr>
              <w:rPr>
                <w:rFonts w:ascii="Corbel" w:hAnsi="Corbel" w:cstheme="majorHAnsi"/>
                <w:sz w:val="20"/>
              </w:rPr>
            </w:pPr>
            <w:r w:rsidRPr="00CD0E25">
              <w:rPr>
                <w:rFonts w:ascii="Corbel" w:hAnsi="Corbel" w:cstheme="majorHAnsi"/>
                <w:sz w:val="20"/>
              </w:rPr>
              <w:t xml:space="preserve">Als in de praktijk blijkt dat een aangeboden alternatief niet gelijk is aan het kwaliteitsniveau van het origineel (dit ter bepaling en onderbouwing met argumenten door de </w:t>
            </w:r>
            <w:r w:rsidR="0003462A">
              <w:rPr>
                <w:rFonts w:ascii="Corbel" w:hAnsi="Corbel" w:cstheme="majorHAnsi"/>
                <w:sz w:val="20"/>
              </w:rPr>
              <w:t>Gemeente</w:t>
            </w:r>
            <w:r w:rsidRPr="00CD0E25">
              <w:rPr>
                <w:rFonts w:ascii="Corbel" w:hAnsi="Corbel" w:cstheme="majorHAnsi"/>
                <w:sz w:val="20"/>
              </w:rPr>
              <w:t xml:space="preserve">) dan wordt alsnog het originele artikel in </w:t>
            </w:r>
            <w:r w:rsidRPr="00464E18">
              <w:rPr>
                <w:rFonts w:ascii="Corbel" w:hAnsi="Corbel" w:cstheme="majorHAnsi"/>
                <w:sz w:val="20"/>
              </w:rPr>
              <w:t>het kernassortiment</w:t>
            </w:r>
            <w:r w:rsidRPr="00CD0E25">
              <w:rPr>
                <w:rFonts w:ascii="Corbel" w:hAnsi="Corbel" w:cstheme="majorHAnsi"/>
                <w:sz w:val="20"/>
              </w:rPr>
              <w:t xml:space="preserve"> opgenomen tegen dezelfde prijs als het vergelijkbare alternatief.  </w:t>
            </w:r>
          </w:p>
        </w:tc>
      </w:tr>
      <w:tr w:rsidR="00C639E2" w:rsidRPr="00CD0E25" w14:paraId="2598B980" w14:textId="77777777" w:rsidTr="00993BEF">
        <w:tblPrEx>
          <w:tblCellMar>
            <w:top w:w="102" w:type="dxa"/>
            <w:right w:w="81" w:type="dxa"/>
          </w:tblCellMar>
        </w:tblPrEx>
        <w:trPr>
          <w:trHeight w:val="597"/>
        </w:trPr>
        <w:tc>
          <w:tcPr>
            <w:tcW w:w="0" w:type="auto"/>
            <w:tcBorders>
              <w:top w:val="single" w:sz="4" w:space="0" w:color="000000"/>
              <w:left w:val="single" w:sz="4" w:space="0" w:color="000000"/>
              <w:bottom w:val="single" w:sz="4" w:space="0" w:color="000000"/>
              <w:right w:val="single" w:sz="4" w:space="0" w:color="000000"/>
            </w:tcBorders>
          </w:tcPr>
          <w:p w14:paraId="718CA935"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C445C61" w14:textId="23657A1D" w:rsidR="00C639E2" w:rsidRPr="00CD0E25" w:rsidRDefault="00C639E2" w:rsidP="00A57614">
            <w:pPr>
              <w:rPr>
                <w:rFonts w:ascii="Corbel" w:hAnsi="Corbel" w:cstheme="majorHAnsi"/>
                <w:sz w:val="20"/>
              </w:rPr>
            </w:pPr>
            <w:r w:rsidRPr="00CD0E25">
              <w:rPr>
                <w:rFonts w:ascii="Corbel" w:hAnsi="Corbel" w:cstheme="majorHAnsi"/>
                <w:sz w:val="20"/>
              </w:rPr>
              <w:t xml:space="preserve">De Inschrijver garandeert de leverbaarheid van de artikelen </w:t>
            </w:r>
            <w:r w:rsidRPr="00422BB9">
              <w:rPr>
                <w:rFonts w:ascii="Corbel" w:hAnsi="Corbel" w:cstheme="majorHAnsi"/>
                <w:sz w:val="20"/>
              </w:rPr>
              <w:t>uit het kernassortiment</w:t>
            </w:r>
            <w:r w:rsidRPr="00CD0E25">
              <w:rPr>
                <w:rFonts w:ascii="Corbel" w:hAnsi="Corbel" w:cstheme="majorHAnsi"/>
                <w:sz w:val="20"/>
              </w:rPr>
              <w:t xml:space="preserve"> gedurende de looptijd van de overeenkomst. Wanneer blijkt dat een bepaald artikel toch niet (meer) te verkrijgen is, wordt een technisch en kwalitatief minimaal gelijkwaardig artikel geleverd tegen de maximale netto prijsstelling van het artikel dat niet (meer) leverbaar is en opgenomen in het kernassortiment. Hiervoor dient de Inschrijver per geval toestemming te vragen aan de </w:t>
            </w:r>
            <w:r w:rsidR="0003462A">
              <w:rPr>
                <w:rFonts w:ascii="Corbel" w:hAnsi="Corbel" w:cstheme="majorHAnsi"/>
                <w:sz w:val="20"/>
              </w:rPr>
              <w:t>Gemeente</w:t>
            </w:r>
            <w:r w:rsidRPr="00CD0E25">
              <w:rPr>
                <w:rFonts w:ascii="Corbel" w:hAnsi="Corbel" w:cstheme="majorHAnsi"/>
                <w:sz w:val="20"/>
              </w:rPr>
              <w:t xml:space="preserve">. </w:t>
            </w:r>
          </w:p>
        </w:tc>
      </w:tr>
      <w:tr w:rsidR="00C639E2" w:rsidRPr="00CD0E25" w14:paraId="137F8C17" w14:textId="77777777" w:rsidTr="00A57614">
        <w:tblPrEx>
          <w:tblCellMar>
            <w:top w:w="102" w:type="dxa"/>
            <w:right w:w="81" w:type="dxa"/>
          </w:tblCellMar>
        </w:tblPrEx>
        <w:trPr>
          <w:trHeight w:val="1266"/>
        </w:trPr>
        <w:tc>
          <w:tcPr>
            <w:tcW w:w="0" w:type="auto"/>
            <w:tcBorders>
              <w:top w:val="single" w:sz="4" w:space="0" w:color="000000"/>
              <w:left w:val="single" w:sz="4" w:space="0" w:color="000000"/>
              <w:bottom w:val="single" w:sz="4" w:space="0" w:color="000000"/>
              <w:right w:val="single" w:sz="4" w:space="0" w:color="000000"/>
            </w:tcBorders>
          </w:tcPr>
          <w:p w14:paraId="24F6FFA1"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2B98DBE" w14:textId="25C4B786" w:rsidR="00C639E2" w:rsidRPr="00CD0E25" w:rsidRDefault="00C639E2" w:rsidP="00854261">
            <w:pPr>
              <w:rPr>
                <w:rFonts w:ascii="Corbel" w:hAnsi="Corbel" w:cstheme="majorHAnsi"/>
                <w:sz w:val="20"/>
              </w:rPr>
            </w:pPr>
            <w:r w:rsidRPr="00CD0E25">
              <w:rPr>
                <w:rFonts w:ascii="Corbel" w:hAnsi="Corbel" w:cstheme="majorHAnsi"/>
                <w:sz w:val="20"/>
              </w:rPr>
              <w:t xml:space="preserve">Indien er zich, op aangeven van de Inschrijver, gedurende de looptijd van de overeenkomst, wijzigingen in </w:t>
            </w:r>
            <w:r w:rsidRPr="0015357A">
              <w:rPr>
                <w:rFonts w:ascii="Corbel" w:hAnsi="Corbel" w:cstheme="majorHAnsi"/>
                <w:sz w:val="20"/>
              </w:rPr>
              <w:t>het kernassortiment</w:t>
            </w:r>
            <w:r w:rsidRPr="00CD0E25">
              <w:rPr>
                <w:rFonts w:ascii="Corbel" w:hAnsi="Corbel" w:cstheme="majorHAnsi"/>
                <w:sz w:val="20"/>
              </w:rPr>
              <w:t xml:space="preserve"> blijken voor te doen, dan kunnen deze enkel door de Inschrijver worden doorgevoerd ná schriftelijke goedkeuring door de </w:t>
            </w:r>
            <w:r w:rsidR="0003462A">
              <w:rPr>
                <w:rFonts w:ascii="Corbel" w:hAnsi="Corbel" w:cstheme="majorHAnsi"/>
                <w:sz w:val="20"/>
              </w:rPr>
              <w:t>Gemeente</w:t>
            </w:r>
            <w:r w:rsidRPr="00CD0E25">
              <w:rPr>
                <w:rFonts w:ascii="Corbel" w:hAnsi="Corbel" w:cstheme="majorHAnsi"/>
                <w:sz w:val="20"/>
              </w:rPr>
              <w:t>. De kwaliteit en prijs van het vervangende artikel dienen minimaal gelijk te zijn aan het oorspronkelijke artikel</w:t>
            </w:r>
            <w:r w:rsidR="00854261">
              <w:rPr>
                <w:rFonts w:ascii="Corbel" w:hAnsi="Corbel" w:cstheme="majorHAnsi"/>
                <w:sz w:val="20"/>
              </w:rPr>
              <w:t xml:space="preserve">, zulks ter beoordeling door de </w:t>
            </w:r>
            <w:r w:rsidR="0003462A">
              <w:rPr>
                <w:rFonts w:ascii="Corbel" w:hAnsi="Corbel" w:cstheme="majorHAnsi"/>
                <w:sz w:val="20"/>
              </w:rPr>
              <w:t>Gemeente</w:t>
            </w:r>
            <w:r w:rsidRPr="00CD0E25">
              <w:rPr>
                <w:rFonts w:ascii="Corbel" w:hAnsi="Corbel" w:cstheme="majorHAnsi"/>
                <w:sz w:val="20"/>
              </w:rPr>
              <w:t xml:space="preserve">. </w:t>
            </w:r>
          </w:p>
        </w:tc>
      </w:tr>
      <w:tr w:rsidR="00C639E2" w:rsidRPr="00CD0E25" w14:paraId="44F1C411" w14:textId="77777777" w:rsidTr="00A57614">
        <w:tblPrEx>
          <w:tblCellMar>
            <w:top w:w="100" w:type="dxa"/>
            <w:right w:w="94" w:type="dxa"/>
          </w:tblCellMar>
        </w:tblPrEx>
        <w:trPr>
          <w:trHeight w:val="70"/>
        </w:trPr>
        <w:tc>
          <w:tcPr>
            <w:tcW w:w="0" w:type="auto"/>
            <w:gridSpan w:val="2"/>
            <w:tcBorders>
              <w:top w:val="single" w:sz="4" w:space="0" w:color="000000"/>
              <w:left w:val="single" w:sz="4" w:space="0" w:color="000000"/>
              <w:bottom w:val="single" w:sz="4" w:space="0" w:color="000000"/>
              <w:right w:val="single" w:sz="4" w:space="0" w:color="000000"/>
            </w:tcBorders>
          </w:tcPr>
          <w:p w14:paraId="1F2E0E92" w14:textId="77777777" w:rsidR="00C639E2" w:rsidRPr="00CD0E25" w:rsidRDefault="00C639E2" w:rsidP="00A57614">
            <w:pPr>
              <w:spacing w:line="259" w:lineRule="auto"/>
              <w:ind w:left="2"/>
              <w:contextualSpacing/>
              <w:rPr>
                <w:rFonts w:ascii="Corbel" w:hAnsi="Corbel" w:cs="Arial"/>
                <w:sz w:val="20"/>
              </w:rPr>
            </w:pPr>
            <w:r w:rsidRPr="00CD0E25">
              <w:rPr>
                <w:rFonts w:ascii="Corbel" w:hAnsi="Corbel" w:cs="Arial"/>
                <w:sz w:val="20"/>
              </w:rPr>
              <w:br w:type="page"/>
            </w:r>
            <w:r w:rsidRPr="00CD0E25">
              <w:rPr>
                <w:rFonts w:ascii="Corbel" w:eastAsia="Arial" w:hAnsi="Corbel" w:cs="Arial"/>
                <w:b/>
                <w:sz w:val="20"/>
              </w:rPr>
              <w:t xml:space="preserve">Artikelkwaliteit </w:t>
            </w:r>
          </w:p>
        </w:tc>
      </w:tr>
      <w:tr w:rsidR="00C639E2" w:rsidRPr="00CD0E25" w14:paraId="1B8F8553" w14:textId="77777777" w:rsidTr="00A57614">
        <w:tblPrEx>
          <w:tblCellMar>
            <w:top w:w="100" w:type="dxa"/>
            <w:right w:w="94" w:type="dxa"/>
          </w:tblCellMar>
        </w:tblPrEx>
        <w:trPr>
          <w:trHeight w:val="471"/>
        </w:trPr>
        <w:tc>
          <w:tcPr>
            <w:tcW w:w="0" w:type="auto"/>
            <w:tcBorders>
              <w:top w:val="single" w:sz="4" w:space="0" w:color="000000"/>
              <w:left w:val="single" w:sz="4" w:space="0" w:color="000000"/>
              <w:bottom w:val="single" w:sz="4" w:space="0" w:color="000000"/>
              <w:right w:val="single" w:sz="4" w:space="0" w:color="000000"/>
            </w:tcBorders>
          </w:tcPr>
          <w:p w14:paraId="09FB8F87"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12BDEF3C" w14:textId="77777777" w:rsidR="00C639E2" w:rsidRPr="00CD0E25" w:rsidRDefault="00C639E2" w:rsidP="00A57614">
            <w:pPr>
              <w:rPr>
                <w:rFonts w:ascii="Corbel" w:hAnsi="Corbel" w:cstheme="majorHAnsi"/>
                <w:sz w:val="20"/>
              </w:rPr>
            </w:pPr>
            <w:r w:rsidRPr="00CD0E25">
              <w:rPr>
                <w:rFonts w:ascii="Corbel" w:hAnsi="Corbel" w:cstheme="majorHAnsi"/>
                <w:sz w:val="20"/>
              </w:rPr>
              <w:t xml:space="preserve">Alle artikelen die worden geleverd door de Inschrijver dienen te voldoen aan de wettelijke kwaliteitseisen. </w:t>
            </w:r>
          </w:p>
        </w:tc>
      </w:tr>
      <w:tr w:rsidR="00C639E2" w:rsidRPr="00CD0E25" w14:paraId="7B2FE3E1" w14:textId="77777777" w:rsidTr="00A57614">
        <w:tblPrEx>
          <w:tblCellMar>
            <w:top w:w="100" w:type="dxa"/>
            <w:right w:w="94" w:type="dxa"/>
          </w:tblCellMar>
        </w:tblPrEx>
        <w:trPr>
          <w:trHeight w:val="182"/>
        </w:trPr>
        <w:tc>
          <w:tcPr>
            <w:tcW w:w="0" w:type="auto"/>
            <w:tcBorders>
              <w:top w:val="single" w:sz="4" w:space="0" w:color="000000"/>
              <w:left w:val="single" w:sz="4" w:space="0" w:color="000000"/>
              <w:bottom w:val="single" w:sz="4" w:space="0" w:color="000000"/>
              <w:right w:val="single" w:sz="4" w:space="0" w:color="000000"/>
            </w:tcBorders>
          </w:tcPr>
          <w:p w14:paraId="6BFA814A"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43EE04F" w14:textId="77777777" w:rsidR="00C639E2" w:rsidRPr="00CD0E25" w:rsidRDefault="00C639E2" w:rsidP="00716235">
            <w:pPr>
              <w:rPr>
                <w:rFonts w:ascii="Corbel" w:hAnsi="Corbel" w:cstheme="majorHAnsi"/>
                <w:sz w:val="20"/>
              </w:rPr>
            </w:pPr>
            <w:r w:rsidRPr="00CD0E25">
              <w:rPr>
                <w:rFonts w:ascii="Corbel" w:hAnsi="Corbel" w:cstheme="majorHAnsi"/>
                <w:sz w:val="20"/>
              </w:rPr>
              <w:t xml:space="preserve">Op de geleverde artikelen is minimaal de </w:t>
            </w:r>
            <w:r w:rsidR="00716235">
              <w:rPr>
                <w:rFonts w:ascii="Corbel" w:hAnsi="Corbel" w:cstheme="majorHAnsi"/>
                <w:sz w:val="20"/>
              </w:rPr>
              <w:t>standaard</w:t>
            </w:r>
            <w:r w:rsidRPr="00CD0E25">
              <w:rPr>
                <w:rFonts w:ascii="Corbel" w:hAnsi="Corbel" w:cstheme="majorHAnsi"/>
                <w:sz w:val="20"/>
              </w:rPr>
              <w:t xml:space="preserve"> fabrieksgarantie van toepassing. </w:t>
            </w:r>
          </w:p>
        </w:tc>
      </w:tr>
      <w:tr w:rsidR="00C639E2" w:rsidRPr="00CD0E25" w14:paraId="6397E2D1" w14:textId="77777777" w:rsidTr="00A57614">
        <w:tblPrEx>
          <w:tblCellMar>
            <w:top w:w="100" w:type="dxa"/>
            <w:right w:w="94" w:type="dxa"/>
          </w:tblCellMar>
        </w:tblPrEx>
        <w:trPr>
          <w:trHeight w:val="1796"/>
        </w:trPr>
        <w:tc>
          <w:tcPr>
            <w:tcW w:w="0" w:type="auto"/>
            <w:tcBorders>
              <w:top w:val="single" w:sz="4" w:space="0" w:color="000000"/>
              <w:left w:val="single" w:sz="4" w:space="0" w:color="000000"/>
              <w:bottom w:val="single" w:sz="4" w:space="0" w:color="000000"/>
              <w:right w:val="single" w:sz="4" w:space="0" w:color="000000"/>
            </w:tcBorders>
          </w:tcPr>
          <w:p w14:paraId="77461CE1"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7CEE48A" w14:textId="416D8DDB" w:rsidR="00C639E2" w:rsidRPr="00CD0E25" w:rsidRDefault="00C639E2" w:rsidP="00A57614">
            <w:pPr>
              <w:rPr>
                <w:rFonts w:ascii="Corbel" w:hAnsi="Corbel" w:cstheme="majorHAnsi"/>
                <w:sz w:val="20"/>
              </w:rPr>
            </w:pPr>
            <w:r w:rsidRPr="00CD0E25">
              <w:rPr>
                <w:rFonts w:ascii="Corbel" w:hAnsi="Corbel" w:cstheme="majorHAnsi"/>
                <w:sz w:val="20"/>
              </w:rPr>
              <w:t xml:space="preserve">Wanneer er gedurende de looptijd van de overeenkomst veranderingen ontstaan in de kwaliteit van de geoffreerde artikelen, bijvoorbeeld door een veranderende samenstelling, specificaties, logistieke veranderingen of anderszins, dient de contractmanager van de </w:t>
            </w:r>
            <w:r w:rsidR="0003462A">
              <w:rPr>
                <w:rFonts w:ascii="Corbel" w:hAnsi="Corbel" w:cstheme="majorHAnsi"/>
                <w:sz w:val="20"/>
              </w:rPr>
              <w:t>Gemeente</w:t>
            </w:r>
            <w:r w:rsidRPr="00CD0E25">
              <w:rPr>
                <w:rFonts w:ascii="Corbel" w:hAnsi="Corbel" w:cstheme="majorHAnsi"/>
                <w:sz w:val="20"/>
              </w:rPr>
              <w:t xml:space="preserve"> hiervan onverwijld op de hoogte te worden gesteld.  </w:t>
            </w:r>
          </w:p>
          <w:p w14:paraId="37226544" w14:textId="77777777" w:rsidR="00C639E2" w:rsidRPr="00CD0E25" w:rsidRDefault="00C639E2" w:rsidP="00A57614">
            <w:pPr>
              <w:rPr>
                <w:rFonts w:ascii="Corbel" w:hAnsi="Corbel" w:cstheme="majorHAnsi"/>
                <w:sz w:val="20"/>
              </w:rPr>
            </w:pPr>
            <w:r w:rsidRPr="00CD0E25">
              <w:rPr>
                <w:rFonts w:ascii="Corbel" w:hAnsi="Corbel" w:cstheme="majorHAnsi"/>
                <w:sz w:val="20"/>
              </w:rPr>
              <w:t xml:space="preserve"> </w:t>
            </w:r>
          </w:p>
          <w:p w14:paraId="3D93A118" w14:textId="77777777" w:rsidR="00C639E2" w:rsidRPr="00CD0E25" w:rsidRDefault="00C639E2" w:rsidP="00A57614">
            <w:pPr>
              <w:rPr>
                <w:rFonts w:ascii="Corbel" w:hAnsi="Corbel" w:cstheme="majorHAnsi"/>
                <w:sz w:val="20"/>
              </w:rPr>
            </w:pPr>
            <w:r w:rsidRPr="00CD0E25">
              <w:rPr>
                <w:rFonts w:ascii="Corbel" w:hAnsi="Corbel" w:cstheme="majorHAnsi"/>
                <w:sz w:val="20"/>
              </w:rPr>
              <w:t xml:space="preserve">Dit geeft de contractmanager de gelegenheid adequaat op de gewijzigde situatie in te spelen en daarmee een mogelijke klachten stroom van de diverse afnemers vroegtijdig in te dammen.  </w:t>
            </w:r>
          </w:p>
        </w:tc>
      </w:tr>
      <w:tr w:rsidR="00C639E2" w:rsidRPr="00CD0E25" w14:paraId="7FEAE5BC" w14:textId="77777777" w:rsidTr="00A57614">
        <w:tblPrEx>
          <w:tblCellMar>
            <w:top w:w="100" w:type="dxa"/>
            <w:right w:w="94" w:type="dxa"/>
          </w:tblCellMar>
        </w:tblPrEx>
        <w:trPr>
          <w:trHeight w:val="58"/>
        </w:trPr>
        <w:tc>
          <w:tcPr>
            <w:tcW w:w="0" w:type="auto"/>
            <w:gridSpan w:val="2"/>
            <w:tcBorders>
              <w:top w:val="single" w:sz="4" w:space="0" w:color="000000"/>
              <w:left w:val="single" w:sz="4" w:space="0" w:color="000000"/>
              <w:bottom w:val="single" w:sz="4" w:space="0" w:color="000000"/>
              <w:right w:val="single" w:sz="4" w:space="0" w:color="000000"/>
            </w:tcBorders>
          </w:tcPr>
          <w:p w14:paraId="54E5689B" w14:textId="77777777" w:rsidR="00C639E2" w:rsidRPr="00CD0E25" w:rsidRDefault="00C639E2" w:rsidP="00A57614">
            <w:pPr>
              <w:spacing w:line="259" w:lineRule="auto"/>
              <w:ind w:left="2"/>
              <w:contextualSpacing/>
              <w:rPr>
                <w:rFonts w:ascii="Corbel" w:hAnsi="Corbel" w:cs="Arial"/>
                <w:sz w:val="20"/>
              </w:rPr>
            </w:pPr>
            <w:r w:rsidRPr="00CD0E25">
              <w:rPr>
                <w:rFonts w:ascii="Corbel" w:hAnsi="Corbel" w:cs="Arial"/>
                <w:sz w:val="20"/>
              </w:rPr>
              <w:br w:type="page"/>
            </w:r>
            <w:r w:rsidRPr="00CD0E25">
              <w:rPr>
                <w:rFonts w:ascii="Corbel" w:eastAsia="Arial" w:hAnsi="Corbel" w:cs="Arial"/>
                <w:b/>
                <w:sz w:val="20"/>
              </w:rPr>
              <w:t xml:space="preserve">Verpakking </w:t>
            </w:r>
          </w:p>
        </w:tc>
      </w:tr>
      <w:tr w:rsidR="00C639E2" w:rsidRPr="00CD0E25" w14:paraId="3341121D" w14:textId="77777777" w:rsidTr="00A57614">
        <w:tblPrEx>
          <w:tblCellMar>
            <w:top w:w="100" w:type="dxa"/>
            <w:right w:w="94" w:type="dxa"/>
          </w:tblCellMar>
        </w:tblPrEx>
        <w:trPr>
          <w:trHeight w:val="614"/>
        </w:trPr>
        <w:tc>
          <w:tcPr>
            <w:tcW w:w="0" w:type="auto"/>
            <w:tcBorders>
              <w:top w:val="single" w:sz="4" w:space="0" w:color="000000"/>
              <w:left w:val="single" w:sz="4" w:space="0" w:color="000000"/>
              <w:bottom w:val="single" w:sz="4" w:space="0" w:color="000000"/>
              <w:right w:val="single" w:sz="4" w:space="0" w:color="000000"/>
            </w:tcBorders>
          </w:tcPr>
          <w:p w14:paraId="717C5EEC"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4B5266DD" w14:textId="77777777" w:rsidR="00C639E2" w:rsidRPr="00CD0E25" w:rsidRDefault="00C639E2" w:rsidP="00A57614">
            <w:pPr>
              <w:spacing w:after="24" w:line="259" w:lineRule="auto"/>
              <w:contextualSpacing/>
              <w:rPr>
                <w:rFonts w:ascii="Corbel" w:hAnsi="Corbel" w:cs="Arial"/>
                <w:sz w:val="20"/>
              </w:rPr>
            </w:pPr>
            <w:r w:rsidRPr="00CD0E25">
              <w:rPr>
                <w:rFonts w:ascii="Corbel" w:hAnsi="Corbel" w:cs="Arial"/>
                <w:sz w:val="20"/>
              </w:rPr>
              <w:t xml:space="preserve">Leveringen worden deugdelijk verpakt zodat beschadiging van de artikelen wordt voorkomen. Leveringen met meerdere artikelen worden zoveel als mogelijk gebundeld verpakt en aangeboden. </w:t>
            </w:r>
          </w:p>
        </w:tc>
      </w:tr>
      <w:tr w:rsidR="00C639E2" w:rsidRPr="00CD0E25" w14:paraId="3F4D7AAB" w14:textId="77777777" w:rsidTr="00A57614">
        <w:tblPrEx>
          <w:tblCellMar>
            <w:top w:w="100" w:type="dxa"/>
            <w:right w:w="94" w:type="dxa"/>
          </w:tblCellMar>
        </w:tblPrEx>
        <w:trPr>
          <w:trHeight w:val="297"/>
        </w:trPr>
        <w:tc>
          <w:tcPr>
            <w:tcW w:w="0" w:type="auto"/>
            <w:tcBorders>
              <w:top w:val="single" w:sz="4" w:space="0" w:color="000000"/>
              <w:left w:val="single" w:sz="4" w:space="0" w:color="000000"/>
              <w:bottom w:val="single" w:sz="4" w:space="0" w:color="000000"/>
              <w:right w:val="single" w:sz="4" w:space="0" w:color="000000"/>
            </w:tcBorders>
          </w:tcPr>
          <w:p w14:paraId="6260B69A"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34A2A82" w14:textId="77777777" w:rsidR="00C639E2" w:rsidRPr="00CD0E25" w:rsidRDefault="00C639E2" w:rsidP="00A57614">
            <w:pPr>
              <w:spacing w:after="24" w:line="259" w:lineRule="auto"/>
              <w:contextualSpacing/>
              <w:rPr>
                <w:rFonts w:ascii="Corbel" w:hAnsi="Corbel" w:cs="Arial"/>
                <w:sz w:val="20"/>
              </w:rPr>
            </w:pPr>
            <w:r w:rsidRPr="00CD0E25">
              <w:rPr>
                <w:rFonts w:ascii="Corbel" w:hAnsi="Corbel" w:cs="Arial"/>
                <w:sz w:val="20"/>
              </w:rPr>
              <w:t xml:space="preserve">De verpakking dient waar mogelijk de originele verpakking te zijn. </w:t>
            </w:r>
          </w:p>
        </w:tc>
      </w:tr>
      <w:tr w:rsidR="00C639E2" w:rsidRPr="00CD0E25" w14:paraId="1AB7F1AA" w14:textId="77777777" w:rsidTr="00A57614">
        <w:tblPrEx>
          <w:tblCellMar>
            <w:top w:w="100" w:type="dxa"/>
            <w:right w:w="94" w:type="dxa"/>
          </w:tblCellMar>
        </w:tblPrEx>
        <w:trPr>
          <w:trHeight w:val="74"/>
        </w:trPr>
        <w:tc>
          <w:tcPr>
            <w:tcW w:w="0" w:type="auto"/>
            <w:gridSpan w:val="2"/>
            <w:tcBorders>
              <w:top w:val="single" w:sz="4" w:space="0" w:color="000000"/>
              <w:left w:val="single" w:sz="4" w:space="0" w:color="000000"/>
              <w:bottom w:val="single" w:sz="4" w:space="0" w:color="000000"/>
              <w:right w:val="single" w:sz="4" w:space="0" w:color="000000"/>
            </w:tcBorders>
          </w:tcPr>
          <w:p w14:paraId="1A67C9DD" w14:textId="77777777" w:rsidR="00C639E2" w:rsidRPr="00CD0E25" w:rsidRDefault="00C639E2" w:rsidP="00A57614">
            <w:pPr>
              <w:spacing w:line="259" w:lineRule="auto"/>
              <w:ind w:left="2"/>
              <w:contextualSpacing/>
              <w:rPr>
                <w:rFonts w:ascii="Corbel" w:hAnsi="Corbel" w:cs="Arial"/>
                <w:sz w:val="20"/>
              </w:rPr>
            </w:pPr>
            <w:r w:rsidRPr="001D17FE">
              <w:rPr>
                <w:rFonts w:ascii="Corbel" w:eastAsia="Arial" w:hAnsi="Corbel" w:cs="Arial"/>
                <w:b/>
                <w:sz w:val="20"/>
              </w:rPr>
              <w:t>Wijze van bestellen en bestelgrootte</w:t>
            </w:r>
            <w:r w:rsidRPr="00CD0E25">
              <w:rPr>
                <w:rFonts w:ascii="Corbel" w:eastAsia="Arial" w:hAnsi="Corbel" w:cs="Arial"/>
                <w:b/>
                <w:sz w:val="20"/>
              </w:rPr>
              <w:t xml:space="preserve"> </w:t>
            </w:r>
          </w:p>
        </w:tc>
      </w:tr>
      <w:tr w:rsidR="00C639E2" w:rsidRPr="00CD0E25" w14:paraId="424A3E34" w14:textId="77777777" w:rsidTr="00A57614">
        <w:tblPrEx>
          <w:tblCellMar>
            <w:top w:w="100" w:type="dxa"/>
            <w:right w:w="94" w:type="dxa"/>
          </w:tblCellMar>
        </w:tblPrEx>
        <w:trPr>
          <w:trHeight w:val="347"/>
        </w:trPr>
        <w:tc>
          <w:tcPr>
            <w:tcW w:w="0" w:type="auto"/>
            <w:tcBorders>
              <w:top w:val="single" w:sz="4" w:space="0" w:color="000000"/>
              <w:left w:val="single" w:sz="4" w:space="0" w:color="000000"/>
              <w:bottom w:val="single" w:sz="4" w:space="0" w:color="000000"/>
              <w:right w:val="single" w:sz="4" w:space="0" w:color="000000"/>
            </w:tcBorders>
          </w:tcPr>
          <w:p w14:paraId="1DBEBA16"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8F5A1BA" w14:textId="34D03320" w:rsidR="00C639E2" w:rsidRPr="00CD0E25" w:rsidRDefault="00C639E2" w:rsidP="00D42B3D">
            <w:pPr>
              <w:spacing w:line="287" w:lineRule="auto"/>
              <w:ind w:right="4"/>
              <w:contextualSpacing/>
              <w:rPr>
                <w:rFonts w:ascii="Corbel" w:hAnsi="Corbel" w:cs="Arial"/>
                <w:sz w:val="20"/>
              </w:rPr>
            </w:pPr>
            <w:r w:rsidRPr="00CD0E25">
              <w:rPr>
                <w:rFonts w:ascii="Corbel" w:hAnsi="Corbel" w:cs="Arial"/>
                <w:sz w:val="20"/>
              </w:rPr>
              <w:t xml:space="preserve">De Inschrijver dient ervoor zorg te </w:t>
            </w:r>
            <w:r w:rsidRPr="00D42B3D">
              <w:rPr>
                <w:rFonts w:ascii="Corbel" w:hAnsi="Corbel" w:cs="Arial"/>
                <w:sz w:val="20"/>
              </w:rPr>
              <w:t>dragen dat het assortiment</w:t>
            </w:r>
            <w:r w:rsidRPr="00CD0E25">
              <w:rPr>
                <w:rFonts w:ascii="Corbel" w:hAnsi="Corbel" w:cs="Arial"/>
                <w:sz w:val="20"/>
              </w:rPr>
              <w:t xml:space="preserve"> </w:t>
            </w:r>
            <w:r w:rsidR="00D42B3D">
              <w:rPr>
                <w:rFonts w:ascii="Corbel" w:hAnsi="Corbel" w:cs="Arial"/>
                <w:sz w:val="20"/>
              </w:rPr>
              <w:t>van de raamo</w:t>
            </w:r>
            <w:r w:rsidRPr="00CD0E25">
              <w:rPr>
                <w:rFonts w:ascii="Corbel" w:hAnsi="Corbel" w:cs="Arial"/>
                <w:sz w:val="20"/>
              </w:rPr>
              <w:t xml:space="preserve">vereenkomst beschikbaar is in een specifiek ingerichte webshop voor de </w:t>
            </w:r>
            <w:r w:rsidR="0003462A">
              <w:rPr>
                <w:rFonts w:ascii="Corbel" w:hAnsi="Corbel" w:cs="Arial"/>
                <w:sz w:val="20"/>
              </w:rPr>
              <w:t>Gemeente</w:t>
            </w:r>
            <w:r w:rsidRPr="00CD0E25">
              <w:rPr>
                <w:rFonts w:ascii="Corbel" w:hAnsi="Corbel" w:cs="Arial"/>
                <w:sz w:val="20"/>
              </w:rPr>
              <w:t xml:space="preserve">. Hierna vermeld als ‘webshop’.   </w:t>
            </w:r>
          </w:p>
        </w:tc>
      </w:tr>
      <w:tr w:rsidR="00C639E2" w:rsidRPr="00CD0E25" w14:paraId="37ADE8BD" w14:textId="77777777" w:rsidTr="00A57614">
        <w:tblPrEx>
          <w:tblCellMar>
            <w:top w:w="100" w:type="dxa"/>
            <w:right w:w="94" w:type="dxa"/>
          </w:tblCellMar>
        </w:tblPrEx>
        <w:trPr>
          <w:trHeight w:val="427"/>
        </w:trPr>
        <w:tc>
          <w:tcPr>
            <w:tcW w:w="0" w:type="auto"/>
            <w:tcBorders>
              <w:top w:val="single" w:sz="4" w:space="0" w:color="000000"/>
              <w:left w:val="single" w:sz="4" w:space="0" w:color="000000"/>
              <w:bottom w:val="single" w:sz="4" w:space="0" w:color="000000"/>
              <w:right w:val="single" w:sz="4" w:space="0" w:color="000000"/>
            </w:tcBorders>
          </w:tcPr>
          <w:p w14:paraId="35411E5E"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1E36CEF2" w14:textId="4713BAB3" w:rsidR="00C639E2" w:rsidRPr="00CD0E25" w:rsidRDefault="00C639E2" w:rsidP="00235083">
            <w:pPr>
              <w:spacing w:line="287" w:lineRule="auto"/>
              <w:ind w:right="4"/>
              <w:contextualSpacing/>
              <w:rPr>
                <w:rFonts w:ascii="Corbel" w:hAnsi="Corbel" w:cs="Arial"/>
                <w:sz w:val="20"/>
              </w:rPr>
            </w:pPr>
            <w:r w:rsidRPr="00CD0E25">
              <w:rPr>
                <w:rFonts w:ascii="Corbel" w:hAnsi="Corbel" w:cs="Arial"/>
                <w:sz w:val="20"/>
              </w:rPr>
              <w:t xml:space="preserve">Bestellingen </w:t>
            </w:r>
            <w:r w:rsidRPr="00004E29">
              <w:rPr>
                <w:rFonts w:ascii="Corbel" w:hAnsi="Corbel" w:cs="Arial"/>
                <w:sz w:val="20"/>
              </w:rPr>
              <w:t xml:space="preserve">vinden </w:t>
            </w:r>
            <w:r w:rsidR="00BA41B2" w:rsidRPr="00004E29">
              <w:rPr>
                <w:rFonts w:ascii="Corbel" w:hAnsi="Corbel" w:cs="Arial"/>
                <w:sz w:val="20"/>
              </w:rPr>
              <w:t>o</w:t>
            </w:r>
            <w:r w:rsidR="00004E29" w:rsidRPr="00004E29">
              <w:rPr>
                <w:rFonts w:ascii="Corbel" w:hAnsi="Corbel" w:cs="Arial"/>
                <w:sz w:val="20"/>
              </w:rPr>
              <w:t xml:space="preserve">p zijn vroegst </w:t>
            </w:r>
            <w:r w:rsidR="00DD6C15">
              <w:rPr>
                <w:rFonts w:ascii="Corbel" w:hAnsi="Corbel" w:cs="Arial"/>
                <w:sz w:val="20"/>
              </w:rPr>
              <w:t>vier</w:t>
            </w:r>
            <w:r w:rsidR="00004E29">
              <w:rPr>
                <w:rFonts w:ascii="Corbel" w:hAnsi="Corbel" w:cs="Arial"/>
                <w:sz w:val="20"/>
              </w:rPr>
              <w:t xml:space="preserve"> maanden na de ingangsdatum van de raamovereenkomst</w:t>
            </w:r>
            <w:r w:rsidR="00BA41B2">
              <w:rPr>
                <w:rFonts w:ascii="Corbel" w:hAnsi="Corbel" w:cs="Arial"/>
                <w:sz w:val="20"/>
              </w:rPr>
              <w:t xml:space="preserve"> </w:t>
            </w:r>
            <w:r w:rsidRPr="00CD0E25">
              <w:rPr>
                <w:rFonts w:ascii="Corbel" w:hAnsi="Corbel" w:cs="Arial"/>
                <w:sz w:val="20"/>
              </w:rPr>
              <w:t xml:space="preserve">plaats via de webshop en worden door besteller van de </w:t>
            </w:r>
            <w:r w:rsidR="0003462A">
              <w:rPr>
                <w:rFonts w:ascii="Corbel" w:hAnsi="Corbel" w:cs="Arial"/>
                <w:sz w:val="20"/>
              </w:rPr>
              <w:t>Gemeente</w:t>
            </w:r>
            <w:r w:rsidRPr="00CD0E25">
              <w:rPr>
                <w:rFonts w:ascii="Corbel" w:hAnsi="Corbel" w:cs="Arial"/>
                <w:sz w:val="20"/>
              </w:rPr>
              <w:t xml:space="preserve"> voorzien van een Inkoopordernummer. </w:t>
            </w:r>
          </w:p>
        </w:tc>
      </w:tr>
      <w:tr w:rsidR="00235083" w:rsidRPr="00CD0E25" w14:paraId="2CE66267" w14:textId="77777777" w:rsidTr="00A57614">
        <w:tblPrEx>
          <w:tblCellMar>
            <w:top w:w="100" w:type="dxa"/>
            <w:right w:w="94" w:type="dxa"/>
          </w:tblCellMar>
        </w:tblPrEx>
        <w:trPr>
          <w:trHeight w:val="315"/>
        </w:trPr>
        <w:tc>
          <w:tcPr>
            <w:tcW w:w="0" w:type="auto"/>
            <w:tcBorders>
              <w:top w:val="single" w:sz="4" w:space="0" w:color="000000"/>
              <w:left w:val="single" w:sz="4" w:space="0" w:color="000000"/>
              <w:bottom w:val="single" w:sz="4" w:space="0" w:color="000000"/>
              <w:right w:val="single" w:sz="4" w:space="0" w:color="000000"/>
            </w:tcBorders>
          </w:tcPr>
          <w:p w14:paraId="00FCCE4E" w14:textId="77777777" w:rsidR="00235083" w:rsidRPr="00CD0E25" w:rsidRDefault="00235083"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D833071" w14:textId="01923484" w:rsidR="00235083" w:rsidRPr="00A7755E" w:rsidRDefault="00235083" w:rsidP="00F777ED">
            <w:pPr>
              <w:pStyle w:val="Tekstopmerking"/>
              <w:rPr>
                <w:rFonts w:ascii="Corbel" w:hAnsi="Corbel"/>
              </w:rPr>
            </w:pPr>
            <w:r w:rsidRPr="00A7755E">
              <w:rPr>
                <w:rFonts w:ascii="Corbel" w:hAnsi="Corbel" w:cs="Arial"/>
              </w:rPr>
              <w:t xml:space="preserve">Tot het moment van ingebruikname van de webshop </w:t>
            </w:r>
            <w:r w:rsidR="009F57EA" w:rsidRPr="00A7755E">
              <w:rPr>
                <w:rFonts w:ascii="Corbel" w:hAnsi="Corbel" w:cs="Arial"/>
              </w:rPr>
              <w:t xml:space="preserve">maakt de Opdrachtgever gebruik van Navision voor het versturen van bestellingen. Hierbij </w:t>
            </w:r>
            <w:r w:rsidRPr="00A7755E">
              <w:rPr>
                <w:rFonts w:ascii="Corbel" w:hAnsi="Corbel" w:cs="Arial"/>
              </w:rPr>
              <w:t xml:space="preserve">verstuurt een besteller </w:t>
            </w:r>
            <w:r w:rsidRPr="00A7755E">
              <w:rPr>
                <w:rFonts w:ascii="Corbel" w:hAnsi="Corbel"/>
              </w:rPr>
              <w:t>inkoopafroeporder aan Opdrachtnemer. Daarin</w:t>
            </w:r>
            <w:r w:rsidR="00E83381" w:rsidRPr="00A7755E">
              <w:rPr>
                <w:rFonts w:ascii="Corbel" w:hAnsi="Corbel"/>
              </w:rPr>
              <w:t xml:space="preserve"> staat het</w:t>
            </w:r>
            <w:r w:rsidRPr="00A7755E">
              <w:rPr>
                <w:rFonts w:ascii="Corbel" w:hAnsi="Corbel"/>
              </w:rPr>
              <w:t xml:space="preserve"> inkoopordernummer op vermeld. </w:t>
            </w:r>
            <w:r w:rsidR="00E83381" w:rsidRPr="00A7755E">
              <w:rPr>
                <w:rFonts w:ascii="Corbel" w:hAnsi="Corbel"/>
              </w:rPr>
              <w:t xml:space="preserve">Opdrachtnemer draagt er zorg voor dat </w:t>
            </w:r>
            <w:r w:rsidR="00F777ED" w:rsidRPr="00A7755E">
              <w:rPr>
                <w:rFonts w:ascii="Corbel" w:hAnsi="Corbel"/>
              </w:rPr>
              <w:t xml:space="preserve">het </w:t>
            </w:r>
            <w:proofErr w:type="spellStart"/>
            <w:r w:rsidR="00F777ED" w:rsidRPr="00A7755E">
              <w:rPr>
                <w:rFonts w:ascii="Corbel" w:hAnsi="Corbel"/>
              </w:rPr>
              <w:t>inkoopafroeporder</w:t>
            </w:r>
            <w:r w:rsidR="00E83381" w:rsidRPr="00A7755E">
              <w:rPr>
                <w:rFonts w:ascii="Corbel" w:hAnsi="Corbel"/>
              </w:rPr>
              <w:t>nummer</w:t>
            </w:r>
            <w:proofErr w:type="spellEnd"/>
            <w:r w:rsidRPr="00A7755E">
              <w:rPr>
                <w:rFonts w:ascii="Corbel" w:hAnsi="Corbel"/>
              </w:rPr>
              <w:t xml:space="preserve"> op de</w:t>
            </w:r>
            <w:r w:rsidR="00E83381" w:rsidRPr="00A7755E">
              <w:rPr>
                <w:rFonts w:ascii="Corbel" w:hAnsi="Corbel"/>
              </w:rPr>
              <w:t xml:space="preserve"> pakbon en factuur vermeld wordt. Op de factuur dient tevens de </w:t>
            </w:r>
            <w:r w:rsidRPr="00A7755E">
              <w:rPr>
                <w:rFonts w:ascii="Corbel" w:hAnsi="Corbel"/>
              </w:rPr>
              <w:t>bijbehorende routecode</w:t>
            </w:r>
            <w:r w:rsidR="00E83381" w:rsidRPr="00A7755E">
              <w:rPr>
                <w:rFonts w:ascii="Corbel" w:hAnsi="Corbel"/>
              </w:rPr>
              <w:t xml:space="preserve"> </w:t>
            </w:r>
            <w:r w:rsidR="00643AC2">
              <w:rPr>
                <w:rFonts w:ascii="Corbel" w:hAnsi="Corbel"/>
              </w:rPr>
              <w:t xml:space="preserve">en inkoopordernummer </w:t>
            </w:r>
            <w:r w:rsidR="00E83381" w:rsidRPr="00A7755E">
              <w:rPr>
                <w:rFonts w:ascii="Corbel" w:hAnsi="Corbel"/>
              </w:rPr>
              <w:t>vermeld te staan</w:t>
            </w:r>
            <w:r w:rsidRPr="00A7755E">
              <w:rPr>
                <w:rFonts w:ascii="Corbel" w:hAnsi="Corbel"/>
              </w:rPr>
              <w:t xml:space="preserve">. </w:t>
            </w:r>
            <w:r w:rsidR="00F777ED" w:rsidRPr="00A7755E">
              <w:rPr>
                <w:rFonts w:ascii="Corbel" w:hAnsi="Corbel"/>
              </w:rPr>
              <w:t>Het inkoopordernummer wordt jaarlijks verstrekt en is gedurende het jaar</w:t>
            </w:r>
            <w:r w:rsidRPr="00A7755E">
              <w:rPr>
                <w:rFonts w:ascii="Corbel" w:hAnsi="Corbel"/>
              </w:rPr>
              <w:t xml:space="preserve"> hetzelfde. Inkoopafroeporder wijzigt bij iedere bestelling.</w:t>
            </w:r>
          </w:p>
        </w:tc>
      </w:tr>
      <w:tr w:rsidR="00C639E2" w:rsidRPr="00CD0E25" w14:paraId="6242B890" w14:textId="77777777" w:rsidTr="00A57614">
        <w:tblPrEx>
          <w:tblCellMar>
            <w:top w:w="100" w:type="dxa"/>
            <w:right w:w="94" w:type="dxa"/>
          </w:tblCellMar>
        </w:tblPrEx>
        <w:trPr>
          <w:trHeight w:val="315"/>
        </w:trPr>
        <w:tc>
          <w:tcPr>
            <w:tcW w:w="0" w:type="auto"/>
            <w:tcBorders>
              <w:top w:val="single" w:sz="4" w:space="0" w:color="000000"/>
              <w:left w:val="single" w:sz="4" w:space="0" w:color="000000"/>
              <w:bottom w:val="single" w:sz="4" w:space="0" w:color="000000"/>
              <w:right w:val="single" w:sz="4" w:space="0" w:color="000000"/>
            </w:tcBorders>
          </w:tcPr>
          <w:p w14:paraId="25C677CC"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49EE9E7B" w14:textId="7F846C9D" w:rsidR="00C639E2" w:rsidRPr="00A7755E" w:rsidRDefault="00C639E2" w:rsidP="00A57614">
            <w:pPr>
              <w:spacing w:line="287" w:lineRule="auto"/>
              <w:ind w:right="4"/>
              <w:contextualSpacing/>
              <w:rPr>
                <w:rFonts w:ascii="Corbel" w:hAnsi="Corbel" w:cs="Arial"/>
                <w:sz w:val="20"/>
              </w:rPr>
            </w:pPr>
            <w:r w:rsidRPr="00A7755E">
              <w:rPr>
                <w:rFonts w:ascii="Corbel" w:hAnsi="Corbel" w:cs="Arial"/>
                <w:sz w:val="20"/>
              </w:rPr>
              <w:t xml:space="preserve">De </w:t>
            </w:r>
            <w:r w:rsidR="0003462A">
              <w:rPr>
                <w:rFonts w:ascii="Corbel" w:hAnsi="Corbel" w:cs="Arial"/>
                <w:sz w:val="20"/>
              </w:rPr>
              <w:t>Gemeente</w:t>
            </w:r>
            <w:r w:rsidRPr="00A7755E">
              <w:rPr>
                <w:rFonts w:ascii="Corbel" w:hAnsi="Corbel" w:cs="Arial"/>
                <w:sz w:val="20"/>
              </w:rPr>
              <w:t xml:space="preserve"> krijgt de beschikking over een beveiligde omgeving binnen de webshop van de Inschrijver. </w:t>
            </w:r>
          </w:p>
        </w:tc>
      </w:tr>
      <w:tr w:rsidR="00C639E2" w:rsidRPr="00CD0E25" w14:paraId="34374F64" w14:textId="77777777" w:rsidTr="00A57614">
        <w:tblPrEx>
          <w:tblCellMar>
            <w:top w:w="100" w:type="dxa"/>
            <w:right w:w="94" w:type="dxa"/>
          </w:tblCellMar>
        </w:tblPrEx>
        <w:trPr>
          <w:trHeight w:val="394"/>
        </w:trPr>
        <w:tc>
          <w:tcPr>
            <w:tcW w:w="0" w:type="auto"/>
            <w:tcBorders>
              <w:top w:val="single" w:sz="4" w:space="0" w:color="000000"/>
              <w:left w:val="single" w:sz="4" w:space="0" w:color="000000"/>
              <w:bottom w:val="single" w:sz="4" w:space="0" w:color="000000"/>
              <w:right w:val="single" w:sz="4" w:space="0" w:color="000000"/>
            </w:tcBorders>
          </w:tcPr>
          <w:p w14:paraId="34AF4B06"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43DDEF6F" w14:textId="575C6C76" w:rsidR="00C639E2" w:rsidRPr="00CD0E25" w:rsidRDefault="00C639E2" w:rsidP="00A57614">
            <w:pPr>
              <w:spacing w:line="287" w:lineRule="auto"/>
              <w:ind w:right="4"/>
              <w:contextualSpacing/>
              <w:rPr>
                <w:rFonts w:ascii="Corbel" w:hAnsi="Corbel" w:cs="Arial"/>
                <w:sz w:val="20"/>
              </w:rPr>
            </w:pPr>
            <w:r w:rsidRPr="00CD0E25">
              <w:rPr>
                <w:rFonts w:ascii="Corbel" w:hAnsi="Corbel" w:cs="Arial"/>
                <w:sz w:val="20"/>
              </w:rPr>
              <w:t xml:space="preserve">De webwinkel van de Inschrijver heeft geen aanvullende (software)installaties aan de kant van de </w:t>
            </w:r>
            <w:r w:rsidR="0003462A">
              <w:rPr>
                <w:rFonts w:ascii="Corbel" w:hAnsi="Corbel" w:cs="Arial"/>
                <w:sz w:val="20"/>
              </w:rPr>
              <w:t>Gemeente</w:t>
            </w:r>
            <w:r w:rsidRPr="00CD0E25">
              <w:rPr>
                <w:rFonts w:ascii="Corbel" w:hAnsi="Corbel" w:cs="Arial"/>
                <w:sz w:val="20"/>
              </w:rPr>
              <w:t xml:space="preserve"> nodig.</w:t>
            </w:r>
          </w:p>
        </w:tc>
      </w:tr>
      <w:tr w:rsidR="00C639E2" w:rsidRPr="00CD0E25" w14:paraId="33912B56" w14:textId="77777777" w:rsidTr="00A57614">
        <w:tblPrEx>
          <w:tblCellMar>
            <w:top w:w="100" w:type="dxa"/>
            <w:right w:w="85" w:type="dxa"/>
          </w:tblCellMar>
        </w:tblPrEx>
        <w:trPr>
          <w:trHeight w:val="337"/>
        </w:trPr>
        <w:tc>
          <w:tcPr>
            <w:tcW w:w="0" w:type="auto"/>
            <w:tcBorders>
              <w:top w:val="single" w:sz="4" w:space="0" w:color="000000"/>
              <w:left w:val="single" w:sz="4" w:space="0" w:color="000000"/>
              <w:bottom w:val="single" w:sz="4" w:space="0" w:color="000000"/>
              <w:right w:val="single" w:sz="4" w:space="0" w:color="000000"/>
            </w:tcBorders>
          </w:tcPr>
          <w:p w14:paraId="5DB7A6EE"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698BCF00" w14:textId="77777777"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De Inschrijver is verantwoordelijk voor een Nederlandstalige, gebruikersvriendelijke, up-to-date en continue toegankelijke webshop. </w:t>
            </w:r>
          </w:p>
        </w:tc>
      </w:tr>
      <w:tr w:rsidR="00C639E2" w:rsidRPr="00CD0E25" w14:paraId="1192F654" w14:textId="77777777" w:rsidTr="00A57614">
        <w:tblPrEx>
          <w:tblCellMar>
            <w:top w:w="100" w:type="dxa"/>
            <w:right w:w="85" w:type="dxa"/>
          </w:tblCellMar>
        </w:tblPrEx>
        <w:trPr>
          <w:trHeight w:val="332"/>
        </w:trPr>
        <w:tc>
          <w:tcPr>
            <w:tcW w:w="0" w:type="auto"/>
            <w:tcBorders>
              <w:top w:val="single" w:sz="4" w:space="0" w:color="000000"/>
              <w:left w:val="single" w:sz="4" w:space="0" w:color="000000"/>
              <w:bottom w:val="single" w:sz="4" w:space="0" w:color="000000"/>
              <w:right w:val="single" w:sz="4" w:space="0" w:color="000000"/>
            </w:tcBorders>
          </w:tcPr>
          <w:p w14:paraId="63385124"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28DB630" w14:textId="77777777"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Van een eventuele (implementatie van een) conversie ondervindt de gebruiker zo min mogelijk hinder. Alle eventuele conversiekosten zijn voor rekening van de Inschrijver. </w:t>
            </w:r>
          </w:p>
        </w:tc>
      </w:tr>
      <w:tr w:rsidR="00C639E2" w:rsidRPr="00CD0E25" w14:paraId="408EF067" w14:textId="77777777" w:rsidTr="00A57614">
        <w:tblPrEx>
          <w:tblCellMar>
            <w:top w:w="100" w:type="dxa"/>
            <w:right w:w="85" w:type="dxa"/>
          </w:tblCellMar>
        </w:tblPrEx>
        <w:trPr>
          <w:trHeight w:val="845"/>
        </w:trPr>
        <w:tc>
          <w:tcPr>
            <w:tcW w:w="0" w:type="auto"/>
            <w:tcBorders>
              <w:top w:val="single" w:sz="4" w:space="0" w:color="000000"/>
              <w:left w:val="single" w:sz="4" w:space="0" w:color="000000"/>
              <w:bottom w:val="single" w:sz="4" w:space="0" w:color="000000"/>
              <w:right w:val="single" w:sz="4" w:space="0" w:color="000000"/>
            </w:tcBorders>
          </w:tcPr>
          <w:p w14:paraId="4E00B269"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BC931FA" w14:textId="66ECAC35" w:rsidR="00C639E2" w:rsidRPr="00CD0E25" w:rsidRDefault="00C639E2" w:rsidP="00B000FD">
            <w:pPr>
              <w:spacing w:line="259" w:lineRule="auto"/>
              <w:contextualSpacing/>
              <w:rPr>
                <w:rFonts w:ascii="Corbel" w:hAnsi="Corbel" w:cs="Arial"/>
                <w:sz w:val="20"/>
              </w:rPr>
            </w:pPr>
            <w:r w:rsidRPr="00CD0E25">
              <w:rPr>
                <w:rFonts w:ascii="Corbel" w:hAnsi="Corbel" w:cs="Arial"/>
                <w:sz w:val="20"/>
              </w:rPr>
              <w:t xml:space="preserve">Indien de webwinkel </w:t>
            </w:r>
            <w:r w:rsidR="007F47F4">
              <w:rPr>
                <w:rFonts w:ascii="Corbel" w:hAnsi="Corbel" w:cs="Arial"/>
                <w:sz w:val="20"/>
              </w:rPr>
              <w:t xml:space="preserve">tijdelijk </w:t>
            </w:r>
            <w:r w:rsidRPr="00CD0E25">
              <w:rPr>
                <w:rFonts w:ascii="Corbel" w:hAnsi="Corbel" w:cs="Arial"/>
                <w:sz w:val="20"/>
              </w:rPr>
              <w:t xml:space="preserve">niet beschikbaar is, is het mogelijk voor </w:t>
            </w:r>
            <w:r w:rsidR="0003462A">
              <w:rPr>
                <w:rFonts w:ascii="Corbel" w:hAnsi="Corbel" w:cs="Arial"/>
                <w:sz w:val="20"/>
              </w:rPr>
              <w:t>Gemeente</w:t>
            </w:r>
            <w:r w:rsidRPr="00CD0E25">
              <w:rPr>
                <w:rFonts w:ascii="Corbel" w:hAnsi="Corbel" w:cs="Arial"/>
                <w:sz w:val="20"/>
              </w:rPr>
              <w:t xml:space="preserve"> een bestelling te doen via </w:t>
            </w:r>
            <w:r w:rsidR="00B000FD">
              <w:rPr>
                <w:rFonts w:ascii="Corbel" w:hAnsi="Corbel" w:cs="Arial"/>
                <w:sz w:val="20"/>
              </w:rPr>
              <w:t>een inkoopafroeporder</w:t>
            </w:r>
            <w:r w:rsidRPr="00CD0E25">
              <w:rPr>
                <w:rFonts w:ascii="Corbel" w:hAnsi="Corbel" w:cs="Arial"/>
                <w:sz w:val="20"/>
              </w:rPr>
              <w:t xml:space="preserve">. Enkel bestellingen </w:t>
            </w:r>
            <w:r w:rsidR="00B000FD">
              <w:rPr>
                <w:rFonts w:ascii="Corbel" w:hAnsi="Corbel" w:cs="Arial"/>
                <w:sz w:val="20"/>
              </w:rPr>
              <w:t>die</w:t>
            </w:r>
            <w:r w:rsidRPr="00CD0E25">
              <w:rPr>
                <w:rFonts w:ascii="Corbel" w:hAnsi="Corbel" w:cs="Arial"/>
                <w:sz w:val="20"/>
              </w:rPr>
              <w:t xml:space="preserve"> gedaan </w:t>
            </w:r>
            <w:r w:rsidR="00B000FD">
              <w:rPr>
                <w:rFonts w:ascii="Corbel" w:hAnsi="Corbel" w:cs="Arial"/>
                <w:sz w:val="20"/>
              </w:rPr>
              <w:t>worden met een dergelijke inkoopafroeporder mogen</w:t>
            </w:r>
            <w:r w:rsidRPr="00CD0E25">
              <w:rPr>
                <w:rFonts w:ascii="Corbel" w:hAnsi="Corbel" w:cs="Arial"/>
                <w:sz w:val="20"/>
              </w:rPr>
              <w:t xml:space="preserve"> in behandeling genomen</w:t>
            </w:r>
            <w:r w:rsidR="00B000FD">
              <w:rPr>
                <w:rFonts w:ascii="Corbel" w:hAnsi="Corbel" w:cs="Arial"/>
                <w:sz w:val="20"/>
              </w:rPr>
              <w:t xml:space="preserve"> worden</w:t>
            </w:r>
            <w:r w:rsidRPr="00CD0E25">
              <w:rPr>
                <w:rFonts w:ascii="Corbel" w:hAnsi="Corbel" w:cs="Arial"/>
                <w:sz w:val="20"/>
              </w:rPr>
              <w:t xml:space="preserve">. Bestellingen worden middels email bevestigd. </w:t>
            </w:r>
          </w:p>
        </w:tc>
      </w:tr>
      <w:tr w:rsidR="00C639E2" w:rsidRPr="00CD0E25" w14:paraId="1C394412" w14:textId="77777777" w:rsidTr="00A57614">
        <w:tblPrEx>
          <w:tblCellMar>
            <w:top w:w="100" w:type="dxa"/>
            <w:right w:w="85" w:type="dxa"/>
          </w:tblCellMar>
        </w:tblPrEx>
        <w:trPr>
          <w:trHeight w:val="174"/>
        </w:trPr>
        <w:tc>
          <w:tcPr>
            <w:tcW w:w="0" w:type="auto"/>
            <w:tcBorders>
              <w:top w:val="single" w:sz="4" w:space="0" w:color="000000"/>
              <w:left w:val="single" w:sz="4" w:space="0" w:color="000000"/>
              <w:bottom w:val="single" w:sz="4" w:space="0" w:color="000000"/>
              <w:right w:val="single" w:sz="4" w:space="0" w:color="000000"/>
            </w:tcBorders>
          </w:tcPr>
          <w:p w14:paraId="46A97C2E"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6F0DC59A" w14:textId="77777777" w:rsidR="00C639E2" w:rsidRPr="00CD0E25" w:rsidRDefault="00C639E2" w:rsidP="00A57614">
            <w:pPr>
              <w:spacing w:after="52" w:line="259" w:lineRule="auto"/>
              <w:contextualSpacing/>
              <w:rPr>
                <w:rFonts w:ascii="Corbel" w:hAnsi="Corbel" w:cs="Arial"/>
                <w:sz w:val="20"/>
              </w:rPr>
            </w:pPr>
            <w:r w:rsidRPr="00CD0E25">
              <w:rPr>
                <w:rFonts w:ascii="Corbel" w:hAnsi="Corbel" w:cs="Arial"/>
                <w:sz w:val="20"/>
              </w:rPr>
              <w:t xml:space="preserve">De webshop dient minimaal de volgende mogelijkheden te bieden: </w:t>
            </w:r>
          </w:p>
          <w:p w14:paraId="7E629D6D" w14:textId="77777777" w:rsidR="00C639E2" w:rsidRPr="00CD0E25" w:rsidRDefault="00C639E2" w:rsidP="00C639E2">
            <w:pPr>
              <w:numPr>
                <w:ilvl w:val="0"/>
                <w:numId w:val="31"/>
              </w:numPr>
              <w:spacing w:after="46" w:line="259" w:lineRule="auto"/>
              <w:ind w:hanging="360"/>
              <w:contextualSpacing/>
              <w:rPr>
                <w:rFonts w:ascii="Corbel" w:hAnsi="Corbel" w:cs="Arial"/>
                <w:sz w:val="20"/>
              </w:rPr>
            </w:pPr>
            <w:r w:rsidRPr="00CD0E25">
              <w:rPr>
                <w:rFonts w:ascii="Corbel" w:hAnsi="Corbel" w:cs="Arial"/>
                <w:sz w:val="20"/>
              </w:rPr>
              <w:t>te zoeken op merk;</w:t>
            </w:r>
          </w:p>
          <w:p w14:paraId="283E61CD" w14:textId="77777777" w:rsidR="00C639E2" w:rsidRPr="00CD0E25" w:rsidRDefault="00C639E2" w:rsidP="00C639E2">
            <w:pPr>
              <w:numPr>
                <w:ilvl w:val="0"/>
                <w:numId w:val="31"/>
              </w:numPr>
              <w:spacing w:after="46" w:line="259" w:lineRule="auto"/>
              <w:ind w:hanging="360"/>
              <w:contextualSpacing/>
              <w:rPr>
                <w:rFonts w:ascii="Corbel" w:hAnsi="Corbel" w:cs="Arial"/>
                <w:sz w:val="20"/>
              </w:rPr>
            </w:pPr>
            <w:r w:rsidRPr="00CD0E25">
              <w:rPr>
                <w:rFonts w:ascii="Corbel" w:hAnsi="Corbel" w:cs="Arial"/>
                <w:sz w:val="20"/>
              </w:rPr>
              <w:t xml:space="preserve">te zoeken op artikelnaam; </w:t>
            </w:r>
          </w:p>
          <w:p w14:paraId="7C3AAB0B" w14:textId="77777777" w:rsidR="00C639E2" w:rsidRPr="00CD0E25" w:rsidRDefault="00C639E2" w:rsidP="00C639E2">
            <w:pPr>
              <w:numPr>
                <w:ilvl w:val="0"/>
                <w:numId w:val="31"/>
              </w:numPr>
              <w:spacing w:after="48" w:line="259" w:lineRule="auto"/>
              <w:ind w:hanging="360"/>
              <w:contextualSpacing/>
              <w:rPr>
                <w:rFonts w:ascii="Corbel" w:hAnsi="Corbel" w:cs="Arial"/>
                <w:sz w:val="20"/>
              </w:rPr>
            </w:pPr>
            <w:r w:rsidRPr="00CD0E25">
              <w:rPr>
                <w:rFonts w:ascii="Corbel" w:hAnsi="Corbel" w:cs="Arial"/>
                <w:sz w:val="20"/>
              </w:rPr>
              <w:t xml:space="preserve">te zoeken op artikelnummer; </w:t>
            </w:r>
          </w:p>
          <w:p w14:paraId="71C0C053" w14:textId="77777777" w:rsidR="00C639E2" w:rsidRPr="00CD0E25" w:rsidRDefault="00C639E2" w:rsidP="00C639E2">
            <w:pPr>
              <w:numPr>
                <w:ilvl w:val="0"/>
                <w:numId w:val="31"/>
              </w:numPr>
              <w:spacing w:after="46" w:line="259" w:lineRule="auto"/>
              <w:ind w:hanging="360"/>
              <w:contextualSpacing/>
              <w:rPr>
                <w:rFonts w:ascii="Corbel" w:hAnsi="Corbel" w:cs="Arial"/>
                <w:sz w:val="20"/>
              </w:rPr>
            </w:pPr>
            <w:r w:rsidRPr="00CD0E25">
              <w:rPr>
                <w:rFonts w:ascii="Corbel" w:hAnsi="Corbel" w:cs="Arial"/>
                <w:sz w:val="20"/>
              </w:rPr>
              <w:t xml:space="preserve">(technische) artikelinformatie opvragen; </w:t>
            </w:r>
          </w:p>
          <w:p w14:paraId="0A9F2FC2" w14:textId="42CA7A56" w:rsidR="00C639E2" w:rsidRDefault="00C639E2" w:rsidP="00C639E2">
            <w:pPr>
              <w:numPr>
                <w:ilvl w:val="0"/>
                <w:numId w:val="31"/>
              </w:numPr>
              <w:spacing w:after="46" w:line="259" w:lineRule="auto"/>
              <w:ind w:hanging="360"/>
              <w:contextualSpacing/>
              <w:rPr>
                <w:rFonts w:ascii="Corbel" w:hAnsi="Corbel" w:cs="Arial"/>
                <w:sz w:val="20"/>
              </w:rPr>
            </w:pPr>
            <w:r w:rsidRPr="00CD0E25">
              <w:rPr>
                <w:rFonts w:ascii="Corbel" w:hAnsi="Corbel" w:cs="Arial"/>
                <w:sz w:val="20"/>
              </w:rPr>
              <w:t xml:space="preserve">bestel- en verzendinformatie opvragen; </w:t>
            </w:r>
          </w:p>
          <w:p w14:paraId="6CC418BF" w14:textId="59A38225" w:rsidR="00F45338" w:rsidRPr="00CD0E25" w:rsidRDefault="00F45338" w:rsidP="00C639E2">
            <w:pPr>
              <w:numPr>
                <w:ilvl w:val="0"/>
                <w:numId w:val="31"/>
              </w:numPr>
              <w:spacing w:after="46" w:line="259" w:lineRule="auto"/>
              <w:ind w:hanging="360"/>
              <w:contextualSpacing/>
              <w:rPr>
                <w:rFonts w:ascii="Corbel" w:hAnsi="Corbel" w:cs="Arial"/>
                <w:sz w:val="20"/>
              </w:rPr>
            </w:pPr>
            <w:r>
              <w:rPr>
                <w:rFonts w:ascii="Corbel" w:hAnsi="Corbel" w:cs="Arial"/>
                <w:sz w:val="20"/>
              </w:rPr>
              <w:t>geeft actuele levertijden van artikelen weer;</w:t>
            </w:r>
          </w:p>
          <w:p w14:paraId="17F7E5D8" w14:textId="77777777" w:rsidR="00C639E2" w:rsidRPr="00CD0E25" w:rsidRDefault="00C639E2" w:rsidP="00C639E2">
            <w:pPr>
              <w:numPr>
                <w:ilvl w:val="0"/>
                <w:numId w:val="31"/>
              </w:numPr>
              <w:spacing w:after="46" w:line="259" w:lineRule="auto"/>
              <w:ind w:hanging="360"/>
              <w:contextualSpacing/>
              <w:rPr>
                <w:rFonts w:ascii="Corbel" w:hAnsi="Corbel" w:cs="Arial"/>
                <w:sz w:val="20"/>
              </w:rPr>
            </w:pPr>
            <w:r w:rsidRPr="00CD0E25">
              <w:rPr>
                <w:rFonts w:ascii="Corbel" w:hAnsi="Corbel" w:cs="Arial"/>
                <w:sz w:val="20"/>
              </w:rPr>
              <w:t>factuurinformatie opvragen.</w:t>
            </w:r>
          </w:p>
        </w:tc>
      </w:tr>
      <w:tr w:rsidR="00C639E2" w:rsidRPr="00CD0E25" w14:paraId="56874D5E" w14:textId="77777777" w:rsidTr="00A57614">
        <w:tblPrEx>
          <w:tblCellMar>
            <w:top w:w="100" w:type="dxa"/>
            <w:right w:w="85" w:type="dxa"/>
          </w:tblCellMar>
        </w:tblPrEx>
        <w:trPr>
          <w:trHeight w:val="387"/>
        </w:trPr>
        <w:tc>
          <w:tcPr>
            <w:tcW w:w="0" w:type="auto"/>
            <w:tcBorders>
              <w:top w:val="single" w:sz="4" w:space="0" w:color="000000"/>
              <w:left w:val="single" w:sz="4" w:space="0" w:color="000000"/>
              <w:bottom w:val="single" w:sz="4" w:space="0" w:color="000000"/>
              <w:right w:val="single" w:sz="4" w:space="0" w:color="000000"/>
            </w:tcBorders>
          </w:tcPr>
          <w:p w14:paraId="5BF52DA5"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67E4FB3D" w14:textId="452927B1"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In de webshop dienen de nettoprijzen van alle artikelen excl. BTW vermeld te staan. De prijzen dienen overeen te komen met de door de Inschrijver aangeboden prijs in het </w:t>
            </w:r>
            <w:r w:rsidR="00702770">
              <w:rPr>
                <w:rFonts w:ascii="Corbel" w:hAnsi="Corbel" w:cs="Arial"/>
                <w:sz w:val="20"/>
              </w:rPr>
              <w:t>prijsopgaveformulier</w:t>
            </w:r>
            <w:r w:rsidRPr="00CD0E25">
              <w:rPr>
                <w:rFonts w:ascii="Corbel" w:hAnsi="Corbel" w:cs="Arial"/>
                <w:sz w:val="20"/>
              </w:rPr>
              <w:t xml:space="preserve">.  </w:t>
            </w:r>
          </w:p>
        </w:tc>
      </w:tr>
      <w:tr w:rsidR="00C639E2" w:rsidRPr="00CD0E25" w14:paraId="49C07432" w14:textId="77777777" w:rsidTr="00A57614">
        <w:tblPrEx>
          <w:tblCellMar>
            <w:top w:w="100" w:type="dxa"/>
            <w:right w:w="85" w:type="dxa"/>
          </w:tblCellMar>
        </w:tblPrEx>
        <w:trPr>
          <w:trHeight w:val="477"/>
        </w:trPr>
        <w:tc>
          <w:tcPr>
            <w:tcW w:w="0" w:type="auto"/>
            <w:tcBorders>
              <w:top w:val="single" w:sz="4" w:space="0" w:color="000000"/>
              <w:left w:val="single" w:sz="4" w:space="0" w:color="000000"/>
              <w:bottom w:val="single" w:sz="4" w:space="0" w:color="000000"/>
              <w:right w:val="single" w:sz="4" w:space="0" w:color="000000"/>
            </w:tcBorders>
          </w:tcPr>
          <w:p w14:paraId="1FAFF2CE"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C0292A4" w14:textId="77777777"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De Inschrijver stelt kosteloos een gebruikershandleiding met betrekking tot het digitaal bestellen middels de webshop ter beschikking aan de (toekomstige) bestellers. Deze gebruikershandeling is in de Nederlandse taal geschreven.</w:t>
            </w:r>
          </w:p>
        </w:tc>
      </w:tr>
      <w:tr w:rsidR="00A7755E" w:rsidRPr="00CD0E25" w14:paraId="28112658" w14:textId="77777777" w:rsidTr="00A57614">
        <w:tblPrEx>
          <w:tblCellMar>
            <w:top w:w="100" w:type="dxa"/>
            <w:right w:w="85" w:type="dxa"/>
          </w:tblCellMar>
        </w:tblPrEx>
        <w:trPr>
          <w:trHeight w:val="477"/>
        </w:trPr>
        <w:tc>
          <w:tcPr>
            <w:tcW w:w="0" w:type="auto"/>
            <w:tcBorders>
              <w:top w:val="single" w:sz="4" w:space="0" w:color="000000"/>
              <w:left w:val="single" w:sz="4" w:space="0" w:color="000000"/>
              <w:bottom w:val="single" w:sz="4" w:space="0" w:color="000000"/>
              <w:right w:val="single" w:sz="4" w:space="0" w:color="000000"/>
            </w:tcBorders>
          </w:tcPr>
          <w:p w14:paraId="4B9614BD" w14:textId="77777777" w:rsidR="00A7755E" w:rsidRPr="00CD0E25" w:rsidRDefault="00A7755E"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7A67631" w14:textId="66CB92AC" w:rsidR="00A7755E" w:rsidRPr="00CD0E25" w:rsidRDefault="00A7755E" w:rsidP="00840D03">
            <w:pPr>
              <w:spacing w:line="259" w:lineRule="auto"/>
              <w:contextualSpacing/>
              <w:rPr>
                <w:rFonts w:ascii="Corbel" w:hAnsi="Corbel" w:cs="Arial"/>
                <w:sz w:val="20"/>
              </w:rPr>
            </w:pPr>
            <w:r>
              <w:rPr>
                <w:rFonts w:ascii="Corbel" w:hAnsi="Corbel" w:cs="Arial"/>
                <w:sz w:val="20"/>
              </w:rPr>
              <w:t xml:space="preserve">Inschrijver draagt zorg dat bestellers van de </w:t>
            </w:r>
            <w:r w:rsidR="0003462A">
              <w:rPr>
                <w:rFonts w:ascii="Corbel" w:hAnsi="Corbel" w:cs="Arial"/>
                <w:sz w:val="20"/>
              </w:rPr>
              <w:t>Gemeente</w:t>
            </w:r>
            <w:r>
              <w:rPr>
                <w:rFonts w:ascii="Corbel" w:hAnsi="Corbel" w:cs="Arial"/>
                <w:sz w:val="20"/>
              </w:rPr>
              <w:t xml:space="preserve"> geïnstrueerd worden in het gebruik ervan</w:t>
            </w:r>
            <w:r w:rsidR="00840D03">
              <w:rPr>
                <w:rFonts w:ascii="Corbel" w:hAnsi="Corbel" w:cs="Arial"/>
                <w:sz w:val="20"/>
              </w:rPr>
              <w:t>,</w:t>
            </w:r>
            <w:r>
              <w:rPr>
                <w:rFonts w:ascii="Corbel" w:hAnsi="Corbel" w:cs="Arial"/>
                <w:sz w:val="20"/>
              </w:rPr>
              <w:t xml:space="preserve"> </w:t>
            </w:r>
            <w:r w:rsidR="00840D03">
              <w:rPr>
                <w:rFonts w:ascii="Corbel" w:hAnsi="Corbel" w:cs="Arial"/>
                <w:sz w:val="20"/>
              </w:rPr>
              <w:t>voorafgaand aan</w:t>
            </w:r>
            <w:r>
              <w:rPr>
                <w:rFonts w:ascii="Corbel" w:hAnsi="Corbel" w:cs="Arial"/>
                <w:sz w:val="20"/>
              </w:rPr>
              <w:t xml:space="preserve"> de ingebruikneming van de webshop</w:t>
            </w:r>
            <w:r w:rsidR="00840D03">
              <w:rPr>
                <w:rFonts w:ascii="Corbel" w:hAnsi="Corbel" w:cs="Arial"/>
                <w:sz w:val="20"/>
              </w:rPr>
              <w:t xml:space="preserve"> door de gemeente. De kosten hiervan dient Inschrijver in zijn prijsstelling/kortingspercentages te verwerken bij Inschrijving.</w:t>
            </w:r>
          </w:p>
        </w:tc>
      </w:tr>
      <w:tr w:rsidR="00C639E2" w:rsidRPr="00CD0E25" w14:paraId="001D8597" w14:textId="77777777" w:rsidTr="00A57614">
        <w:tblPrEx>
          <w:tblCellMar>
            <w:top w:w="100" w:type="dxa"/>
            <w:right w:w="85" w:type="dxa"/>
          </w:tblCellMar>
        </w:tblPrEx>
        <w:trPr>
          <w:trHeight w:val="94"/>
        </w:trPr>
        <w:tc>
          <w:tcPr>
            <w:tcW w:w="0" w:type="auto"/>
            <w:gridSpan w:val="2"/>
            <w:tcBorders>
              <w:top w:val="single" w:sz="4" w:space="0" w:color="000000"/>
              <w:left w:val="single" w:sz="4" w:space="0" w:color="000000"/>
              <w:bottom w:val="single" w:sz="4" w:space="0" w:color="000000"/>
              <w:right w:val="single" w:sz="4" w:space="0" w:color="000000"/>
            </w:tcBorders>
          </w:tcPr>
          <w:p w14:paraId="77367B1A" w14:textId="77777777" w:rsidR="00C639E2" w:rsidRPr="00CD0E25" w:rsidRDefault="00C639E2" w:rsidP="00A57614">
            <w:pPr>
              <w:spacing w:line="259" w:lineRule="auto"/>
              <w:ind w:left="2"/>
              <w:contextualSpacing/>
              <w:rPr>
                <w:rFonts w:ascii="Corbel" w:hAnsi="Corbel" w:cs="Arial"/>
                <w:sz w:val="20"/>
              </w:rPr>
            </w:pPr>
            <w:r w:rsidRPr="00CD0E25">
              <w:rPr>
                <w:rFonts w:ascii="Corbel" w:hAnsi="Corbel" w:cs="Arial"/>
                <w:sz w:val="20"/>
              </w:rPr>
              <w:br w:type="page"/>
            </w:r>
            <w:r w:rsidRPr="00F31BE1">
              <w:rPr>
                <w:rFonts w:ascii="Corbel" w:eastAsia="Arial" w:hAnsi="Corbel" w:cs="Arial"/>
                <w:b/>
                <w:sz w:val="20"/>
              </w:rPr>
              <w:t>Leveringen</w:t>
            </w:r>
            <w:r w:rsidRPr="00CD0E25">
              <w:rPr>
                <w:rFonts w:ascii="Corbel" w:eastAsia="Arial" w:hAnsi="Corbel" w:cs="Arial"/>
                <w:b/>
                <w:sz w:val="20"/>
              </w:rPr>
              <w:t xml:space="preserve"> </w:t>
            </w:r>
          </w:p>
        </w:tc>
      </w:tr>
      <w:tr w:rsidR="00C639E2" w:rsidRPr="00CD0E25" w14:paraId="0556BC40" w14:textId="77777777" w:rsidTr="00A57614">
        <w:tblPrEx>
          <w:tblCellMar>
            <w:top w:w="99" w:type="dxa"/>
            <w:right w:w="71" w:type="dxa"/>
          </w:tblCellMar>
        </w:tblPrEx>
        <w:trPr>
          <w:trHeight w:val="81"/>
        </w:trPr>
        <w:tc>
          <w:tcPr>
            <w:tcW w:w="0" w:type="auto"/>
            <w:tcBorders>
              <w:top w:val="single" w:sz="4" w:space="0" w:color="000000"/>
              <w:left w:val="single" w:sz="4" w:space="0" w:color="000000"/>
              <w:bottom w:val="single" w:sz="4" w:space="0" w:color="000000"/>
              <w:right w:val="single" w:sz="4" w:space="0" w:color="000000"/>
            </w:tcBorders>
          </w:tcPr>
          <w:p w14:paraId="079AB020"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4636CEE" w14:textId="02AB1E99" w:rsidR="00C639E2" w:rsidRPr="00CD0E25" w:rsidRDefault="00C639E2" w:rsidP="009C0FF2">
            <w:pPr>
              <w:spacing w:line="259" w:lineRule="auto"/>
              <w:contextualSpacing/>
              <w:rPr>
                <w:rFonts w:ascii="Corbel" w:hAnsi="Corbel" w:cs="Arial"/>
                <w:sz w:val="20"/>
              </w:rPr>
            </w:pPr>
            <w:r w:rsidRPr="00CD0E25">
              <w:rPr>
                <w:rFonts w:ascii="Corbel" w:hAnsi="Corbel" w:cs="Arial"/>
                <w:sz w:val="20"/>
              </w:rPr>
              <w:t>Leveringen worden</w:t>
            </w:r>
            <w:r w:rsidR="009C0FF2">
              <w:rPr>
                <w:rFonts w:ascii="Corbel" w:hAnsi="Corbel" w:cs="Arial"/>
                <w:sz w:val="20"/>
              </w:rPr>
              <w:t xml:space="preserve"> </w:t>
            </w:r>
            <w:r w:rsidRPr="00CD0E25">
              <w:rPr>
                <w:rFonts w:ascii="Corbel" w:hAnsi="Corbel" w:cs="Arial"/>
                <w:sz w:val="20"/>
              </w:rPr>
              <w:t>aangeboden op werkdagen tussen 8:00 uur en 16:00 uur.</w:t>
            </w:r>
          </w:p>
        </w:tc>
      </w:tr>
      <w:tr w:rsidR="00C639E2" w:rsidRPr="00CD0E25" w14:paraId="26B5487F" w14:textId="77777777" w:rsidTr="00A57614">
        <w:tblPrEx>
          <w:tblCellMar>
            <w:top w:w="99" w:type="dxa"/>
            <w:right w:w="71" w:type="dxa"/>
          </w:tblCellMar>
        </w:tblPrEx>
        <w:trPr>
          <w:trHeight w:val="326"/>
        </w:trPr>
        <w:tc>
          <w:tcPr>
            <w:tcW w:w="0" w:type="auto"/>
            <w:tcBorders>
              <w:top w:val="single" w:sz="4" w:space="0" w:color="000000"/>
              <w:left w:val="single" w:sz="4" w:space="0" w:color="000000"/>
              <w:bottom w:val="single" w:sz="4" w:space="0" w:color="000000"/>
              <w:right w:val="single" w:sz="4" w:space="0" w:color="000000"/>
            </w:tcBorders>
          </w:tcPr>
          <w:p w14:paraId="6B80869D"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CB92B0C" w14:textId="0EA2DF6A"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De Inschrijver dient </w:t>
            </w:r>
            <w:r w:rsidRPr="005024C7">
              <w:rPr>
                <w:rFonts w:ascii="Corbel" w:hAnsi="Corbel" w:cs="Arial"/>
                <w:sz w:val="20"/>
              </w:rPr>
              <w:t>het kernassortiment</w:t>
            </w:r>
            <w:r w:rsidRPr="00CD0E25">
              <w:rPr>
                <w:rFonts w:ascii="Corbel" w:hAnsi="Corbel" w:cs="Arial"/>
                <w:sz w:val="20"/>
              </w:rPr>
              <w:t xml:space="preserve"> binnen drie (3) werkdagen </w:t>
            </w:r>
            <w:r w:rsidR="00085401">
              <w:rPr>
                <w:rFonts w:ascii="Corbel" w:hAnsi="Corbel" w:cs="Arial"/>
                <w:sz w:val="20"/>
              </w:rPr>
              <w:t xml:space="preserve">na bestelling </w:t>
            </w:r>
            <w:r w:rsidRPr="00CD0E25">
              <w:rPr>
                <w:rFonts w:ascii="Corbel" w:hAnsi="Corbel" w:cs="Arial"/>
                <w:sz w:val="20"/>
              </w:rPr>
              <w:t>te kunnen leveren</w:t>
            </w:r>
            <w:r w:rsidR="009C0FF2">
              <w:rPr>
                <w:rFonts w:ascii="Corbel" w:hAnsi="Corbel" w:cs="Arial"/>
                <w:sz w:val="20"/>
              </w:rPr>
              <w:t xml:space="preserve"> op verschillende locaties in Amsterdam</w:t>
            </w:r>
            <w:r w:rsidRPr="00CD0E25">
              <w:rPr>
                <w:rFonts w:ascii="Corbel" w:hAnsi="Corbel" w:cs="Arial"/>
                <w:sz w:val="20"/>
              </w:rPr>
              <w:t xml:space="preserve">. Voor het randassortiment bedraagt de levertermijn maximaal vijf (5) werkdagen. </w:t>
            </w:r>
          </w:p>
        </w:tc>
      </w:tr>
      <w:tr w:rsidR="00C639E2" w:rsidRPr="00CD0E25" w14:paraId="33EE3685" w14:textId="77777777" w:rsidTr="00A57614">
        <w:tblPrEx>
          <w:tblCellMar>
            <w:top w:w="99" w:type="dxa"/>
            <w:right w:w="71" w:type="dxa"/>
          </w:tblCellMar>
        </w:tblPrEx>
        <w:trPr>
          <w:trHeight w:val="293"/>
        </w:trPr>
        <w:tc>
          <w:tcPr>
            <w:tcW w:w="0" w:type="auto"/>
            <w:tcBorders>
              <w:top w:val="single" w:sz="4" w:space="0" w:color="000000"/>
              <w:left w:val="single" w:sz="4" w:space="0" w:color="000000"/>
              <w:bottom w:val="single" w:sz="4" w:space="0" w:color="000000"/>
              <w:right w:val="single" w:sz="4" w:space="0" w:color="000000"/>
            </w:tcBorders>
          </w:tcPr>
          <w:p w14:paraId="13AB0183"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2265BC1C" w14:textId="56EF9074"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Alle leveringen vinden plaats op het overeengekomen afleveradres</w:t>
            </w:r>
            <w:r w:rsidR="009C0FF2">
              <w:rPr>
                <w:rFonts w:ascii="Corbel" w:hAnsi="Corbel" w:cs="Arial"/>
                <w:sz w:val="20"/>
              </w:rPr>
              <w:t>(sen)</w:t>
            </w:r>
            <w:r w:rsidRPr="00CD0E25">
              <w:rPr>
                <w:rFonts w:ascii="Corbel" w:hAnsi="Corbel" w:cs="Arial"/>
                <w:sz w:val="20"/>
              </w:rPr>
              <w:t xml:space="preserve"> voor rekening en risico van de Inschrijver. </w:t>
            </w:r>
          </w:p>
        </w:tc>
      </w:tr>
      <w:tr w:rsidR="00C639E2" w:rsidRPr="00CD0E25" w14:paraId="7AD04105" w14:textId="77777777" w:rsidTr="00A57614">
        <w:tblPrEx>
          <w:tblCellMar>
            <w:top w:w="99" w:type="dxa"/>
            <w:right w:w="71" w:type="dxa"/>
          </w:tblCellMar>
        </w:tblPrEx>
        <w:trPr>
          <w:trHeight w:val="287"/>
        </w:trPr>
        <w:tc>
          <w:tcPr>
            <w:tcW w:w="0" w:type="auto"/>
            <w:tcBorders>
              <w:top w:val="single" w:sz="4" w:space="0" w:color="000000"/>
              <w:left w:val="single" w:sz="4" w:space="0" w:color="000000"/>
              <w:bottom w:val="single" w:sz="4" w:space="0" w:color="000000"/>
              <w:right w:val="single" w:sz="4" w:space="0" w:color="000000"/>
            </w:tcBorders>
          </w:tcPr>
          <w:p w14:paraId="54AE5692"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F3BF91A" w14:textId="77777777"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Leveringen worden afgeleverd voorbij de eerste deur van het afleveradres. Toegangspoorten, hekken en deuren van bedrijfsverzamelgebouwen worden niet aangemerkt als eerste deur.</w:t>
            </w:r>
          </w:p>
        </w:tc>
      </w:tr>
      <w:tr w:rsidR="00C639E2" w:rsidRPr="00CD0E25" w14:paraId="19EF8B80" w14:textId="77777777" w:rsidTr="00A57614">
        <w:tblPrEx>
          <w:tblCellMar>
            <w:top w:w="99" w:type="dxa"/>
            <w:right w:w="71" w:type="dxa"/>
          </w:tblCellMar>
        </w:tblPrEx>
        <w:trPr>
          <w:trHeight w:val="586"/>
        </w:trPr>
        <w:tc>
          <w:tcPr>
            <w:tcW w:w="0" w:type="auto"/>
            <w:tcBorders>
              <w:top w:val="single" w:sz="4" w:space="0" w:color="000000"/>
              <w:left w:val="single" w:sz="4" w:space="0" w:color="000000"/>
              <w:bottom w:val="single" w:sz="4" w:space="0" w:color="000000"/>
              <w:right w:val="single" w:sz="4" w:space="0" w:color="000000"/>
            </w:tcBorders>
          </w:tcPr>
          <w:p w14:paraId="225B5035"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2420D09B" w14:textId="26B6F354"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Indien een levering wordt aangeboden op een niet conforme wijze (bijv. beschadigde verpakking, slechte pallets e.d.) behoudt de </w:t>
            </w:r>
            <w:r w:rsidR="0003462A">
              <w:rPr>
                <w:rFonts w:ascii="Corbel" w:hAnsi="Corbel" w:cs="Arial"/>
                <w:sz w:val="20"/>
              </w:rPr>
              <w:t>Gemeente</w:t>
            </w:r>
            <w:r w:rsidRPr="00CD0E25">
              <w:rPr>
                <w:rFonts w:ascii="Corbel" w:hAnsi="Corbel" w:cs="Arial"/>
                <w:sz w:val="20"/>
              </w:rPr>
              <w:t xml:space="preserve"> het recht de levering te weigeren.</w:t>
            </w:r>
          </w:p>
        </w:tc>
      </w:tr>
      <w:tr w:rsidR="00C639E2" w:rsidRPr="00CD0E25" w14:paraId="66580DA1" w14:textId="77777777" w:rsidTr="00A57614">
        <w:tblPrEx>
          <w:tblCellMar>
            <w:top w:w="99" w:type="dxa"/>
            <w:right w:w="71" w:type="dxa"/>
          </w:tblCellMar>
        </w:tblPrEx>
        <w:trPr>
          <w:trHeight w:val="320"/>
        </w:trPr>
        <w:tc>
          <w:tcPr>
            <w:tcW w:w="0" w:type="auto"/>
            <w:tcBorders>
              <w:top w:val="single" w:sz="4" w:space="0" w:color="000000"/>
              <w:left w:val="single" w:sz="4" w:space="0" w:color="000000"/>
              <w:bottom w:val="single" w:sz="4" w:space="0" w:color="000000"/>
              <w:right w:val="single" w:sz="4" w:space="0" w:color="000000"/>
            </w:tcBorders>
          </w:tcPr>
          <w:p w14:paraId="15C76207"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1D0866AF" w14:textId="77777777"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Bij levering wordt geen afval als touw, dozen e.d. achtergelaten op de losplaats. Pallets blijven eigendom van Inschrijver en dienen als statiegeld te worden beschouwd.</w:t>
            </w:r>
          </w:p>
        </w:tc>
      </w:tr>
      <w:tr w:rsidR="00C639E2" w:rsidRPr="00CD0E25" w14:paraId="4BABFD24" w14:textId="77777777" w:rsidTr="00A57614">
        <w:tblPrEx>
          <w:tblCellMar>
            <w:top w:w="99" w:type="dxa"/>
            <w:right w:w="71" w:type="dxa"/>
          </w:tblCellMar>
        </w:tblPrEx>
        <w:trPr>
          <w:trHeight w:val="173"/>
        </w:trPr>
        <w:tc>
          <w:tcPr>
            <w:tcW w:w="0" w:type="auto"/>
            <w:tcBorders>
              <w:top w:val="single" w:sz="4" w:space="0" w:color="000000"/>
              <w:left w:val="single" w:sz="4" w:space="0" w:color="000000"/>
              <w:bottom w:val="single" w:sz="4" w:space="0" w:color="000000"/>
              <w:right w:val="single" w:sz="4" w:space="0" w:color="000000"/>
            </w:tcBorders>
          </w:tcPr>
          <w:p w14:paraId="5B0FD352"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92AD7F8" w14:textId="77777777"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Deelleveringen worden zo veel mogelijk voorkomen.</w:t>
            </w:r>
          </w:p>
        </w:tc>
      </w:tr>
      <w:tr w:rsidR="00C639E2" w:rsidRPr="00CD0E25" w14:paraId="2C4042D2" w14:textId="77777777" w:rsidTr="00A57614">
        <w:tblPrEx>
          <w:tblCellMar>
            <w:top w:w="99" w:type="dxa"/>
            <w:right w:w="71" w:type="dxa"/>
          </w:tblCellMar>
        </w:tblPrEx>
        <w:trPr>
          <w:trHeight w:val="546"/>
        </w:trPr>
        <w:tc>
          <w:tcPr>
            <w:tcW w:w="0" w:type="auto"/>
            <w:tcBorders>
              <w:top w:val="single" w:sz="4" w:space="0" w:color="000000"/>
              <w:left w:val="single" w:sz="4" w:space="0" w:color="000000"/>
              <w:bottom w:val="single" w:sz="4" w:space="0" w:color="000000"/>
              <w:right w:val="single" w:sz="4" w:space="0" w:color="000000"/>
            </w:tcBorders>
          </w:tcPr>
          <w:p w14:paraId="201B22D3"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4C13BCD6" w14:textId="77777777"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De Inschrijver gaat ermee akkoord dat bij ontvangst van de artikelen in eerste instantie alleen getekend wordt voor ontvangst van het aantal colli. Hiervoor wordt de </w:t>
            </w:r>
            <w:proofErr w:type="spellStart"/>
            <w:r w:rsidRPr="00CD0E25">
              <w:rPr>
                <w:rFonts w:ascii="Corbel" w:hAnsi="Corbel" w:cs="Arial"/>
                <w:sz w:val="20"/>
              </w:rPr>
              <w:t>leveringsbon</w:t>
            </w:r>
            <w:proofErr w:type="spellEnd"/>
            <w:r w:rsidRPr="00CD0E25">
              <w:rPr>
                <w:rFonts w:ascii="Corbel" w:hAnsi="Corbel" w:cs="Arial"/>
                <w:sz w:val="20"/>
              </w:rPr>
              <w:t xml:space="preserve"> ondertekend. Controle op artikelniveau vindt in een later stadium plaats middels de pakbon.  </w:t>
            </w:r>
          </w:p>
        </w:tc>
      </w:tr>
      <w:tr w:rsidR="00C639E2" w:rsidRPr="00CD0E25" w14:paraId="1960B7EE" w14:textId="77777777" w:rsidTr="00A57614">
        <w:tblPrEx>
          <w:tblCellMar>
            <w:top w:w="99" w:type="dxa"/>
            <w:right w:w="71" w:type="dxa"/>
          </w:tblCellMar>
        </w:tblPrEx>
        <w:trPr>
          <w:trHeight w:val="1436"/>
        </w:trPr>
        <w:tc>
          <w:tcPr>
            <w:tcW w:w="0" w:type="auto"/>
            <w:tcBorders>
              <w:top w:val="single" w:sz="4" w:space="0" w:color="000000"/>
              <w:left w:val="single" w:sz="4" w:space="0" w:color="000000"/>
              <w:bottom w:val="single" w:sz="4" w:space="0" w:color="000000"/>
              <w:right w:val="single" w:sz="4" w:space="0" w:color="000000"/>
            </w:tcBorders>
          </w:tcPr>
          <w:p w14:paraId="38504D67"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BB63D75" w14:textId="7C51E341" w:rsidR="00C639E2" w:rsidRPr="00CD0E25" w:rsidRDefault="00C639E2" w:rsidP="00A57614">
            <w:pPr>
              <w:spacing w:after="27" w:line="259" w:lineRule="auto"/>
              <w:contextualSpacing/>
              <w:rPr>
                <w:rFonts w:ascii="Corbel" w:hAnsi="Corbel" w:cs="Arial"/>
                <w:sz w:val="20"/>
              </w:rPr>
            </w:pPr>
            <w:r w:rsidRPr="00CD0E25">
              <w:rPr>
                <w:rFonts w:ascii="Corbel" w:hAnsi="Corbel" w:cs="Arial"/>
                <w:sz w:val="20"/>
              </w:rPr>
              <w:t xml:space="preserve">De Inschrijver is akkoord met een </w:t>
            </w:r>
            <w:r w:rsidRPr="005444F8">
              <w:rPr>
                <w:rFonts w:ascii="Corbel" w:hAnsi="Corbel" w:cs="Arial"/>
                <w:sz w:val="20"/>
              </w:rPr>
              <w:t>absolu</w:t>
            </w:r>
            <w:r w:rsidR="001A1A66" w:rsidRPr="005444F8">
              <w:rPr>
                <w:rFonts w:ascii="Corbel" w:hAnsi="Corbel" w:cs="Arial"/>
                <w:sz w:val="20"/>
              </w:rPr>
              <w:t xml:space="preserve">te </w:t>
            </w:r>
            <w:r w:rsidR="007944AA" w:rsidRPr="005444F8">
              <w:rPr>
                <w:rFonts w:ascii="Corbel" w:hAnsi="Corbel" w:cs="Arial"/>
                <w:sz w:val="20"/>
              </w:rPr>
              <w:t>minimum</w:t>
            </w:r>
            <w:r w:rsidR="000D3F5B">
              <w:rPr>
                <w:rFonts w:ascii="Corbel" w:hAnsi="Corbel" w:cs="Arial"/>
                <w:sz w:val="20"/>
              </w:rPr>
              <w:t xml:space="preserve"> </w:t>
            </w:r>
            <w:r w:rsidR="007944AA">
              <w:rPr>
                <w:rFonts w:ascii="Corbel" w:hAnsi="Corbel" w:cs="Arial"/>
                <w:sz w:val="20"/>
              </w:rPr>
              <w:t>orderwaarde</w:t>
            </w:r>
            <w:r w:rsidR="001A1A66" w:rsidRPr="005444F8">
              <w:rPr>
                <w:rFonts w:ascii="Corbel" w:hAnsi="Corbel" w:cs="Arial"/>
                <w:sz w:val="20"/>
              </w:rPr>
              <w:t xml:space="preserve"> van</w:t>
            </w:r>
            <w:r w:rsidRPr="005444F8">
              <w:rPr>
                <w:rFonts w:ascii="Corbel" w:hAnsi="Corbel" w:cs="Arial"/>
                <w:sz w:val="20"/>
              </w:rPr>
              <w:t xml:space="preserve"> </w:t>
            </w:r>
            <w:r w:rsidR="001A1A66" w:rsidRPr="005444F8">
              <w:rPr>
                <w:rFonts w:ascii="Corbel" w:hAnsi="Corbel" w:cs="Arial"/>
                <w:sz w:val="20"/>
              </w:rPr>
              <w:t>€</w:t>
            </w:r>
            <w:r w:rsidRPr="005444F8">
              <w:rPr>
                <w:rFonts w:ascii="Corbel" w:hAnsi="Corbel" w:cs="Arial"/>
                <w:sz w:val="20"/>
              </w:rPr>
              <w:t xml:space="preserve">25,00 </w:t>
            </w:r>
            <w:r w:rsidR="00E6219C" w:rsidRPr="005444F8">
              <w:rPr>
                <w:rFonts w:ascii="Corbel" w:hAnsi="Corbel" w:cs="Arial"/>
                <w:sz w:val="20"/>
              </w:rPr>
              <w:t>exclusief BTW en</w:t>
            </w:r>
            <w:r w:rsidR="001A1A66" w:rsidRPr="005444F8">
              <w:rPr>
                <w:rFonts w:ascii="Corbel" w:hAnsi="Corbel" w:cs="Arial"/>
                <w:sz w:val="20"/>
              </w:rPr>
              <w:t xml:space="preserve"> verzendkosten </w:t>
            </w:r>
            <w:r w:rsidRPr="005444F8">
              <w:rPr>
                <w:rFonts w:ascii="Corbel" w:hAnsi="Corbel" w:cs="Arial"/>
                <w:sz w:val="20"/>
              </w:rPr>
              <w:t>per zending. Indien een afdeling in een incidenteel geval een bestelling plaat</w:t>
            </w:r>
            <w:r w:rsidR="001A1A66" w:rsidRPr="005444F8">
              <w:rPr>
                <w:rFonts w:ascii="Corbel" w:hAnsi="Corbel" w:cs="Arial"/>
                <w:sz w:val="20"/>
              </w:rPr>
              <w:t>st onder de drempelwaarde van €</w:t>
            </w:r>
            <w:r w:rsidR="00161C19">
              <w:rPr>
                <w:rFonts w:ascii="Corbel" w:hAnsi="Corbel" w:cs="Arial"/>
                <w:sz w:val="20"/>
              </w:rPr>
              <w:t>25,--</w:t>
            </w:r>
            <w:r w:rsidRPr="005444F8">
              <w:rPr>
                <w:rFonts w:ascii="Corbel" w:hAnsi="Corbel" w:cs="Arial"/>
                <w:sz w:val="20"/>
              </w:rPr>
              <w:t xml:space="preserve"> dient de Inschrijver hier coulant mee om te gaan. Indien blijkt dat een locatie stelselmatig bestellingen</w:t>
            </w:r>
            <w:r w:rsidRPr="00CD0E25">
              <w:rPr>
                <w:rFonts w:ascii="Corbel" w:hAnsi="Corbel" w:cs="Arial"/>
                <w:sz w:val="20"/>
              </w:rPr>
              <w:t xml:space="preserve"> onder de drempelwaarde blijft plaatsen, dient de Inschrijver dit door te geven aan de contractmanager van de </w:t>
            </w:r>
            <w:r w:rsidR="0003462A">
              <w:rPr>
                <w:rFonts w:ascii="Corbel" w:hAnsi="Corbel" w:cs="Arial"/>
                <w:sz w:val="20"/>
              </w:rPr>
              <w:t>Gemeente</w:t>
            </w:r>
            <w:r w:rsidRPr="00CD0E25">
              <w:rPr>
                <w:rFonts w:ascii="Corbel" w:hAnsi="Corbel" w:cs="Arial"/>
                <w:sz w:val="20"/>
              </w:rPr>
              <w:t xml:space="preserve">. Deze zal hierop vervolgens actie ondernemen om herhaling te voorkomen. </w:t>
            </w:r>
          </w:p>
        </w:tc>
      </w:tr>
      <w:tr w:rsidR="009772AA" w:rsidRPr="00CD0E25" w14:paraId="498F3D68" w14:textId="77777777" w:rsidTr="004159F0">
        <w:tblPrEx>
          <w:tblCellMar>
            <w:top w:w="99" w:type="dxa"/>
            <w:right w:w="71" w:type="dxa"/>
          </w:tblCellMar>
        </w:tblPrEx>
        <w:trPr>
          <w:trHeight w:val="893"/>
        </w:trPr>
        <w:tc>
          <w:tcPr>
            <w:tcW w:w="0" w:type="auto"/>
            <w:tcBorders>
              <w:top w:val="single" w:sz="4" w:space="0" w:color="000000"/>
              <w:left w:val="single" w:sz="4" w:space="0" w:color="000000"/>
              <w:bottom w:val="single" w:sz="4" w:space="0" w:color="000000"/>
              <w:right w:val="single" w:sz="4" w:space="0" w:color="000000"/>
            </w:tcBorders>
          </w:tcPr>
          <w:p w14:paraId="26115B7F" w14:textId="77777777" w:rsidR="009772AA" w:rsidRPr="00CD0E25" w:rsidRDefault="009772AA"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2EFEE22" w14:textId="419299E9" w:rsidR="009772AA" w:rsidRPr="00161C19" w:rsidRDefault="009772AA" w:rsidP="00A57614">
            <w:pPr>
              <w:spacing w:after="27" w:line="259" w:lineRule="auto"/>
              <w:contextualSpacing/>
              <w:rPr>
                <w:rFonts w:ascii="Corbel" w:hAnsi="Corbel" w:cs="Arial"/>
                <w:sz w:val="21"/>
                <w:szCs w:val="21"/>
              </w:rPr>
            </w:pPr>
            <w:r w:rsidRPr="00161C19">
              <w:rPr>
                <w:sz w:val="21"/>
                <w:szCs w:val="21"/>
              </w:rPr>
              <w:t xml:space="preserve">In sporadische gevallen van spoedleveringen en/of leveringen buiten kantooruren is de </w:t>
            </w:r>
            <w:r w:rsidR="0003462A">
              <w:rPr>
                <w:sz w:val="21"/>
                <w:szCs w:val="21"/>
              </w:rPr>
              <w:t>Gemeente</w:t>
            </w:r>
            <w:r w:rsidRPr="00161C19">
              <w:rPr>
                <w:sz w:val="21"/>
                <w:szCs w:val="21"/>
              </w:rPr>
              <w:t xml:space="preserve"> gerechtigd om artikelen die binnen het kernassortiment vallen elders in te kopen.</w:t>
            </w:r>
          </w:p>
        </w:tc>
      </w:tr>
      <w:tr w:rsidR="00C639E2" w:rsidRPr="00CD0E25" w14:paraId="05D7C9A8" w14:textId="77777777" w:rsidTr="00A57614">
        <w:tblPrEx>
          <w:tblCellMar>
            <w:top w:w="100" w:type="dxa"/>
            <w:right w:w="85" w:type="dxa"/>
          </w:tblCellMar>
        </w:tblPrEx>
        <w:trPr>
          <w:trHeight w:val="326"/>
        </w:trPr>
        <w:tc>
          <w:tcPr>
            <w:tcW w:w="0" w:type="auto"/>
            <w:gridSpan w:val="2"/>
            <w:tcBorders>
              <w:top w:val="single" w:sz="4" w:space="0" w:color="000000"/>
              <w:left w:val="single" w:sz="4" w:space="0" w:color="000000"/>
              <w:bottom w:val="single" w:sz="4" w:space="0" w:color="000000"/>
              <w:right w:val="single" w:sz="4" w:space="0" w:color="000000"/>
            </w:tcBorders>
          </w:tcPr>
          <w:p w14:paraId="2E7CD3D8" w14:textId="77777777" w:rsidR="00C639E2" w:rsidRPr="00CD0E25" w:rsidRDefault="00C639E2" w:rsidP="00A57614">
            <w:pPr>
              <w:spacing w:line="259" w:lineRule="auto"/>
              <w:ind w:left="2"/>
              <w:contextualSpacing/>
              <w:rPr>
                <w:rFonts w:ascii="Corbel" w:hAnsi="Corbel" w:cs="Arial"/>
                <w:b/>
                <w:bCs/>
                <w:sz w:val="20"/>
              </w:rPr>
            </w:pPr>
            <w:r w:rsidRPr="00CD0E25">
              <w:rPr>
                <w:rFonts w:ascii="Corbel" w:hAnsi="Corbel" w:cs="Arial"/>
                <w:b/>
                <w:bCs/>
                <w:sz w:val="20"/>
              </w:rPr>
              <w:t>Veiligheid en milieu eisen</w:t>
            </w:r>
          </w:p>
        </w:tc>
      </w:tr>
      <w:tr w:rsidR="00C639E2" w:rsidRPr="00CD0E25" w14:paraId="22D0C58C" w14:textId="77777777" w:rsidTr="00A57614">
        <w:tblPrEx>
          <w:tblCellMar>
            <w:top w:w="99" w:type="dxa"/>
            <w:right w:w="71" w:type="dxa"/>
          </w:tblCellMar>
        </w:tblPrEx>
        <w:trPr>
          <w:trHeight w:val="326"/>
        </w:trPr>
        <w:tc>
          <w:tcPr>
            <w:tcW w:w="0" w:type="auto"/>
            <w:tcBorders>
              <w:top w:val="single" w:sz="4" w:space="0" w:color="000000"/>
              <w:left w:val="single" w:sz="4" w:space="0" w:color="000000"/>
              <w:bottom w:val="single" w:sz="4" w:space="0" w:color="000000"/>
              <w:right w:val="single" w:sz="4" w:space="0" w:color="000000"/>
            </w:tcBorders>
          </w:tcPr>
          <w:p w14:paraId="425FF0BF"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5A3AA7F" w14:textId="6FD1C507"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De Inschrijver garandeert dat bij de uitvoering van de werkzaamheden rekening wordt gehouden met alle geldende </w:t>
            </w:r>
            <w:r w:rsidR="00020A73" w:rsidRPr="00CD0E25">
              <w:rPr>
                <w:rFonts w:ascii="Corbel" w:hAnsi="Corbel" w:cs="Arial"/>
                <w:sz w:val="20"/>
              </w:rPr>
              <w:t>ARBO-bepalingen</w:t>
            </w:r>
            <w:r w:rsidRPr="00CD0E25">
              <w:rPr>
                <w:rFonts w:ascii="Corbel" w:hAnsi="Corbel" w:cs="Arial"/>
                <w:sz w:val="20"/>
              </w:rPr>
              <w:t xml:space="preserve"> voor zowel eigen medewerkers als de medewerkers van de </w:t>
            </w:r>
            <w:r w:rsidR="0003462A">
              <w:rPr>
                <w:rFonts w:ascii="Corbel" w:hAnsi="Corbel" w:cs="Arial"/>
                <w:sz w:val="20"/>
              </w:rPr>
              <w:t>Gemeente</w:t>
            </w:r>
            <w:r w:rsidRPr="00CD0E25">
              <w:rPr>
                <w:rFonts w:ascii="Corbel" w:hAnsi="Corbel" w:cs="Arial"/>
                <w:sz w:val="20"/>
              </w:rPr>
              <w:t xml:space="preserve">. </w:t>
            </w:r>
          </w:p>
        </w:tc>
      </w:tr>
      <w:tr w:rsidR="00C639E2" w:rsidRPr="00CD0E25" w14:paraId="173C8437" w14:textId="77777777" w:rsidTr="00A57614">
        <w:tblPrEx>
          <w:tblCellMar>
            <w:top w:w="99" w:type="dxa"/>
            <w:right w:w="71" w:type="dxa"/>
          </w:tblCellMar>
        </w:tblPrEx>
        <w:trPr>
          <w:trHeight w:val="24"/>
        </w:trPr>
        <w:tc>
          <w:tcPr>
            <w:tcW w:w="0" w:type="auto"/>
            <w:tcBorders>
              <w:top w:val="single" w:sz="4" w:space="0" w:color="000000"/>
              <w:left w:val="single" w:sz="4" w:space="0" w:color="000000"/>
              <w:bottom w:val="single" w:sz="4" w:space="0" w:color="000000"/>
              <w:right w:val="single" w:sz="4" w:space="0" w:color="000000"/>
            </w:tcBorders>
          </w:tcPr>
          <w:p w14:paraId="3E3745A1"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69770D0C" w14:textId="28984C80"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De Inschrijver houdt zich aan de gestelde instructies op de terreinen van </w:t>
            </w:r>
            <w:r w:rsidR="0003462A">
              <w:rPr>
                <w:rFonts w:ascii="Corbel" w:hAnsi="Corbel" w:cs="Arial"/>
                <w:sz w:val="20"/>
              </w:rPr>
              <w:t>Gemeente</w:t>
            </w:r>
            <w:r w:rsidRPr="00CD0E25">
              <w:rPr>
                <w:rFonts w:ascii="Corbel" w:hAnsi="Corbel" w:cs="Arial"/>
                <w:sz w:val="20"/>
              </w:rPr>
              <w:t>.</w:t>
            </w:r>
          </w:p>
        </w:tc>
      </w:tr>
      <w:tr w:rsidR="00C639E2" w:rsidRPr="00CD0E25" w14:paraId="2D06B3C4" w14:textId="77777777" w:rsidTr="00A57614">
        <w:tblPrEx>
          <w:tblCellMar>
            <w:top w:w="99" w:type="dxa"/>
            <w:right w:w="71" w:type="dxa"/>
          </w:tblCellMar>
        </w:tblPrEx>
        <w:trPr>
          <w:trHeight w:val="378"/>
        </w:trPr>
        <w:tc>
          <w:tcPr>
            <w:tcW w:w="0" w:type="auto"/>
            <w:tcBorders>
              <w:top w:val="single" w:sz="4" w:space="0" w:color="000000"/>
              <w:left w:val="single" w:sz="4" w:space="0" w:color="000000"/>
              <w:bottom w:val="single" w:sz="4" w:space="0" w:color="000000"/>
              <w:right w:val="single" w:sz="4" w:space="0" w:color="000000"/>
            </w:tcBorders>
          </w:tcPr>
          <w:p w14:paraId="07A8F951"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87148E7" w14:textId="77777777"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De Inschrijver neemt naast alle genoemde eisen alle noodzakelijke maatregelen om de veiligheid van mensen en middelen te waarborgen en het milieu zo minimaal mogelijk te belasten. </w:t>
            </w:r>
          </w:p>
        </w:tc>
      </w:tr>
      <w:tr w:rsidR="00C639E2" w:rsidRPr="00CD0E25" w14:paraId="132E66BF" w14:textId="77777777" w:rsidTr="00A57614">
        <w:tblPrEx>
          <w:tblCellMar>
            <w:top w:w="99" w:type="dxa"/>
            <w:right w:w="71" w:type="dxa"/>
          </w:tblCellMar>
        </w:tblPrEx>
        <w:trPr>
          <w:trHeight w:val="378"/>
        </w:trPr>
        <w:tc>
          <w:tcPr>
            <w:tcW w:w="0" w:type="auto"/>
            <w:gridSpan w:val="2"/>
            <w:tcBorders>
              <w:top w:val="single" w:sz="4" w:space="0" w:color="000000"/>
              <w:left w:val="single" w:sz="4" w:space="0" w:color="000000"/>
              <w:bottom w:val="single" w:sz="4" w:space="0" w:color="000000"/>
              <w:right w:val="single" w:sz="4" w:space="0" w:color="000000"/>
            </w:tcBorders>
          </w:tcPr>
          <w:p w14:paraId="752B24C4" w14:textId="77777777" w:rsidR="00C639E2" w:rsidRPr="00CD0E25" w:rsidRDefault="00C639E2" w:rsidP="00A57614">
            <w:pPr>
              <w:spacing w:line="259" w:lineRule="auto"/>
              <w:contextualSpacing/>
              <w:rPr>
                <w:rFonts w:ascii="Corbel" w:hAnsi="Corbel" w:cs="Arial"/>
                <w:b/>
                <w:sz w:val="20"/>
              </w:rPr>
            </w:pPr>
            <w:r w:rsidRPr="00CD0E25">
              <w:rPr>
                <w:rFonts w:ascii="Corbel" w:hAnsi="Corbel" w:cs="Arial"/>
                <w:b/>
                <w:sz w:val="20"/>
              </w:rPr>
              <w:t>Duurzaamheid</w:t>
            </w:r>
          </w:p>
        </w:tc>
      </w:tr>
      <w:tr w:rsidR="00C639E2" w:rsidRPr="00CD0E25" w14:paraId="2E229E4C" w14:textId="77777777" w:rsidTr="00A57614">
        <w:tblPrEx>
          <w:tblCellMar>
            <w:top w:w="99" w:type="dxa"/>
            <w:right w:w="71" w:type="dxa"/>
          </w:tblCellMar>
        </w:tblPrEx>
        <w:trPr>
          <w:trHeight w:val="378"/>
        </w:trPr>
        <w:tc>
          <w:tcPr>
            <w:tcW w:w="0" w:type="auto"/>
            <w:tcBorders>
              <w:top w:val="single" w:sz="4" w:space="0" w:color="000000"/>
              <w:left w:val="single" w:sz="4" w:space="0" w:color="000000"/>
              <w:bottom w:val="single" w:sz="4" w:space="0" w:color="000000"/>
              <w:right w:val="single" w:sz="4" w:space="0" w:color="000000"/>
            </w:tcBorders>
          </w:tcPr>
          <w:p w14:paraId="76286475"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6A2C9C1" w14:textId="7602DD5A"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De motor van de voertuigen die ingezet worden op opdrachten van de </w:t>
            </w:r>
            <w:r w:rsidR="0003462A">
              <w:rPr>
                <w:rFonts w:ascii="Corbel" w:hAnsi="Corbel" w:cs="Arial"/>
                <w:sz w:val="20"/>
              </w:rPr>
              <w:t>Gemeente</w:t>
            </w:r>
            <w:r w:rsidR="0047618A" w:rsidRPr="00CD0E25">
              <w:rPr>
                <w:rFonts w:ascii="Corbel" w:hAnsi="Corbel" w:cs="Arial"/>
                <w:sz w:val="20"/>
              </w:rPr>
              <w:t xml:space="preserve"> dienen</w:t>
            </w:r>
            <w:r w:rsidRPr="00CD0E25">
              <w:rPr>
                <w:rFonts w:ascii="Corbel" w:hAnsi="Corbel" w:cs="Arial"/>
                <w:sz w:val="20"/>
              </w:rPr>
              <w:t xml:space="preserve"> minimaal te voldoen aan de Euro 6 norm of de Euro VI norm. De </w:t>
            </w:r>
            <w:r w:rsidR="0003462A">
              <w:rPr>
                <w:rFonts w:ascii="Corbel" w:hAnsi="Corbel" w:cs="Arial"/>
                <w:sz w:val="20"/>
              </w:rPr>
              <w:t>Gemeente</w:t>
            </w:r>
            <w:r w:rsidRPr="00CD0E25">
              <w:rPr>
                <w:rFonts w:ascii="Corbel" w:hAnsi="Corbel" w:cs="Arial"/>
                <w:sz w:val="20"/>
              </w:rPr>
              <w:t xml:space="preserve"> kan tijdens de uitvoering van de opdracht om bewijsmateriaal verzoeken zoals een afschrift van de typegoedkeuringspapieren waaruit blijkt welke Euronorm(en) aan het type/de typen voor de uitvoering van de opdracht in te zetten voertuigen is/zijn toegekend.</w:t>
            </w:r>
          </w:p>
        </w:tc>
      </w:tr>
      <w:tr w:rsidR="00C639E2" w:rsidRPr="00CD0E25" w14:paraId="752F7771" w14:textId="77777777" w:rsidTr="00A57614">
        <w:tblPrEx>
          <w:tblCellMar>
            <w:top w:w="99" w:type="dxa"/>
            <w:right w:w="71" w:type="dxa"/>
          </w:tblCellMar>
        </w:tblPrEx>
        <w:trPr>
          <w:trHeight w:val="214"/>
        </w:trPr>
        <w:tc>
          <w:tcPr>
            <w:tcW w:w="0" w:type="auto"/>
            <w:gridSpan w:val="2"/>
            <w:tcBorders>
              <w:top w:val="single" w:sz="4" w:space="0" w:color="000000"/>
              <w:left w:val="single" w:sz="4" w:space="0" w:color="000000"/>
              <w:bottom w:val="single" w:sz="4" w:space="0" w:color="000000"/>
              <w:right w:val="single" w:sz="4" w:space="0" w:color="000000"/>
            </w:tcBorders>
          </w:tcPr>
          <w:p w14:paraId="6E20A38E" w14:textId="77777777" w:rsidR="00C639E2" w:rsidRPr="00CD0E25" w:rsidRDefault="00C639E2" w:rsidP="00A57614">
            <w:pPr>
              <w:spacing w:line="259" w:lineRule="auto"/>
              <w:ind w:left="2"/>
              <w:contextualSpacing/>
              <w:rPr>
                <w:rFonts w:ascii="Corbel" w:hAnsi="Corbel" w:cs="Arial"/>
                <w:sz w:val="20"/>
              </w:rPr>
            </w:pPr>
            <w:r w:rsidRPr="00CD0E25">
              <w:rPr>
                <w:rFonts w:ascii="Corbel" w:hAnsi="Corbel" w:cs="Arial"/>
                <w:sz w:val="20"/>
              </w:rPr>
              <w:br w:type="page"/>
            </w:r>
            <w:r w:rsidRPr="00CD0E25">
              <w:rPr>
                <w:rFonts w:ascii="Corbel" w:eastAsia="Arial" w:hAnsi="Corbel" w:cs="Arial"/>
                <w:b/>
                <w:sz w:val="20"/>
              </w:rPr>
              <w:t>Vervangende artikelen, correcties, manco’s</w:t>
            </w:r>
            <w:r w:rsidRPr="00CD0E25">
              <w:rPr>
                <w:rFonts w:ascii="Corbel" w:hAnsi="Corbel" w:cs="Arial"/>
                <w:sz w:val="20"/>
              </w:rPr>
              <w:t xml:space="preserve"> </w:t>
            </w:r>
          </w:p>
        </w:tc>
      </w:tr>
      <w:tr w:rsidR="00C639E2" w:rsidRPr="00CD0E25" w14:paraId="5EB91B6F" w14:textId="77777777" w:rsidTr="00A57614">
        <w:tblPrEx>
          <w:tblCellMar>
            <w:top w:w="99" w:type="dxa"/>
            <w:right w:w="71" w:type="dxa"/>
          </w:tblCellMar>
        </w:tblPrEx>
        <w:trPr>
          <w:trHeight w:val="246"/>
        </w:trPr>
        <w:tc>
          <w:tcPr>
            <w:tcW w:w="0" w:type="auto"/>
            <w:tcBorders>
              <w:top w:val="single" w:sz="4" w:space="0" w:color="000000"/>
              <w:left w:val="single" w:sz="4" w:space="0" w:color="000000"/>
              <w:bottom w:val="single" w:sz="4" w:space="0" w:color="000000"/>
              <w:right w:val="single" w:sz="4" w:space="0" w:color="000000"/>
            </w:tcBorders>
          </w:tcPr>
          <w:p w14:paraId="390629CE"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C7E9223" w14:textId="085A346E"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Het opnieuw leveren van foutief bestelde/beschadigde artikelen en/of manco's voor de kernassortiment artikelen geschiedt binnen één (1) werkdag </w:t>
            </w:r>
            <w:r w:rsidRPr="00AD539E">
              <w:rPr>
                <w:rFonts w:ascii="Corbel" w:hAnsi="Corbel" w:cs="Arial"/>
                <w:sz w:val="20"/>
              </w:rPr>
              <w:t>en voor randassortiment</w:t>
            </w:r>
            <w:r w:rsidRPr="00CD0E25">
              <w:rPr>
                <w:rFonts w:ascii="Corbel" w:hAnsi="Corbel" w:cs="Arial"/>
                <w:sz w:val="20"/>
              </w:rPr>
              <w:t xml:space="preserve"> artikelen binnen vijf (5) werkdagen, na melding. Dit zonder het doorberekenen van meerkosten aan de </w:t>
            </w:r>
            <w:r w:rsidR="0003462A">
              <w:rPr>
                <w:rFonts w:ascii="Corbel" w:hAnsi="Corbel" w:cs="Arial"/>
                <w:sz w:val="20"/>
              </w:rPr>
              <w:t>Gemeente</w:t>
            </w:r>
            <w:r w:rsidRPr="00CD0E25">
              <w:rPr>
                <w:rFonts w:ascii="Corbel" w:hAnsi="Corbel" w:cs="Arial"/>
                <w:sz w:val="20"/>
              </w:rPr>
              <w:t xml:space="preserve">. </w:t>
            </w:r>
          </w:p>
        </w:tc>
      </w:tr>
      <w:tr w:rsidR="00C639E2" w:rsidRPr="00CD0E25" w14:paraId="3C821543" w14:textId="77777777" w:rsidTr="00A57614">
        <w:tblPrEx>
          <w:tblCellMar>
            <w:top w:w="99" w:type="dxa"/>
            <w:right w:w="71" w:type="dxa"/>
          </w:tblCellMar>
        </w:tblPrEx>
        <w:trPr>
          <w:trHeight w:val="845"/>
        </w:trPr>
        <w:tc>
          <w:tcPr>
            <w:tcW w:w="0" w:type="auto"/>
            <w:tcBorders>
              <w:top w:val="single" w:sz="4" w:space="0" w:color="000000"/>
              <w:left w:val="single" w:sz="4" w:space="0" w:color="000000"/>
              <w:bottom w:val="single" w:sz="4" w:space="0" w:color="000000"/>
              <w:right w:val="single" w:sz="4" w:space="0" w:color="000000"/>
            </w:tcBorders>
          </w:tcPr>
          <w:p w14:paraId="7E5E5F8A"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58438C2" w14:textId="796D21D6" w:rsidR="00C639E2" w:rsidRPr="00CD0E25" w:rsidRDefault="00C639E2" w:rsidP="00082B32">
            <w:pPr>
              <w:spacing w:line="259" w:lineRule="auto"/>
              <w:contextualSpacing/>
              <w:rPr>
                <w:rFonts w:ascii="Corbel" w:hAnsi="Corbel" w:cs="Arial"/>
                <w:sz w:val="20"/>
              </w:rPr>
            </w:pPr>
            <w:r w:rsidRPr="00CD0E25">
              <w:rPr>
                <w:rFonts w:ascii="Corbel" w:hAnsi="Corbel" w:cs="Arial"/>
                <w:sz w:val="20"/>
              </w:rPr>
              <w:t xml:space="preserve">Indien de gevraagde hoeveelheid of kwaliteit niet binnen de gestelde levertijd kan worden geleverd zal door de Inschrijver te allen tijde telefonisch én middels e-mail contact worden gezocht met de </w:t>
            </w:r>
            <w:r w:rsidR="00082B32">
              <w:rPr>
                <w:rFonts w:ascii="Corbel" w:hAnsi="Corbel" w:cs="Arial"/>
                <w:sz w:val="20"/>
              </w:rPr>
              <w:t>contractbeheerder(</w:t>
            </w:r>
            <w:hyperlink r:id="rId5" w:history="1">
              <w:r w:rsidR="00B04F8F" w:rsidRPr="00CE5344">
                <w:rPr>
                  <w:rStyle w:val="Hyperlink"/>
                  <w:rFonts w:ascii="Corbel" w:hAnsi="Corbel" w:cs="Arial"/>
                  <w:sz w:val="20"/>
                </w:rPr>
                <w:t>contracten.stadswerken@amsterdam.nl</w:t>
              </w:r>
            </w:hyperlink>
            <w:r w:rsidR="00082B32">
              <w:rPr>
                <w:rFonts w:ascii="Corbel" w:hAnsi="Corbel" w:cs="Arial"/>
                <w:sz w:val="20"/>
              </w:rPr>
              <w:t>)</w:t>
            </w:r>
            <w:r w:rsidR="004272FD">
              <w:rPr>
                <w:rFonts w:ascii="Corbel" w:hAnsi="Corbel" w:cs="Arial"/>
                <w:sz w:val="20"/>
              </w:rPr>
              <w:t>.  Vervangende artikelen worden</w:t>
            </w:r>
            <w:r w:rsidRPr="00CD0E25">
              <w:rPr>
                <w:rFonts w:ascii="Corbel" w:hAnsi="Corbel" w:cs="Arial"/>
                <w:sz w:val="20"/>
              </w:rPr>
              <w:t xml:space="preserve"> zonder voorafgaande melding en goedkeuring door </w:t>
            </w:r>
            <w:r w:rsidR="00082B32">
              <w:rPr>
                <w:rFonts w:ascii="Corbel" w:hAnsi="Corbel" w:cs="Arial"/>
                <w:sz w:val="20"/>
              </w:rPr>
              <w:t>contractbeheerder</w:t>
            </w:r>
            <w:r w:rsidRPr="00CD0E25">
              <w:rPr>
                <w:rFonts w:ascii="Corbel" w:hAnsi="Corbel" w:cs="Arial"/>
                <w:sz w:val="20"/>
              </w:rPr>
              <w:t xml:space="preserve"> niet geaccepteerd.  </w:t>
            </w:r>
          </w:p>
        </w:tc>
      </w:tr>
      <w:tr w:rsidR="00C639E2" w:rsidRPr="00CD0E25" w14:paraId="4DA619D8" w14:textId="77777777" w:rsidTr="00A57614">
        <w:tblPrEx>
          <w:tblCellMar>
            <w:top w:w="99" w:type="dxa"/>
            <w:right w:w="71" w:type="dxa"/>
          </w:tblCellMar>
        </w:tblPrEx>
        <w:trPr>
          <w:trHeight w:val="883"/>
        </w:trPr>
        <w:tc>
          <w:tcPr>
            <w:tcW w:w="0" w:type="auto"/>
            <w:tcBorders>
              <w:top w:val="single" w:sz="4" w:space="0" w:color="000000"/>
              <w:left w:val="single" w:sz="4" w:space="0" w:color="000000"/>
              <w:bottom w:val="single" w:sz="4" w:space="0" w:color="000000"/>
              <w:right w:val="single" w:sz="4" w:space="0" w:color="000000"/>
            </w:tcBorders>
          </w:tcPr>
          <w:p w14:paraId="65767A50"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D3F3A23" w14:textId="3C27EA06"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Indien de gevraagde hoeveelheid of kwaliteit niet binnen de gestelde levertijd kan worden geleverd zal de Inschrijver een minstens gelijkwaardig -dan wel hoger- artikel aanbieden en na goedkeuring van de besteller van de </w:t>
            </w:r>
            <w:r w:rsidR="0003462A">
              <w:rPr>
                <w:rFonts w:ascii="Corbel" w:hAnsi="Corbel" w:cs="Arial"/>
                <w:sz w:val="20"/>
              </w:rPr>
              <w:t>Gemeente</w:t>
            </w:r>
            <w:r w:rsidRPr="00CD0E25">
              <w:rPr>
                <w:rFonts w:ascii="Corbel" w:hAnsi="Corbel" w:cs="Arial"/>
                <w:sz w:val="20"/>
              </w:rPr>
              <w:t xml:space="preserve"> uitleveren tegen de oorspronkelijke prijs, dan wel een lagere prijs.  </w:t>
            </w:r>
          </w:p>
        </w:tc>
      </w:tr>
      <w:tr w:rsidR="00C639E2" w:rsidRPr="00CD0E25" w14:paraId="073B234F" w14:textId="77777777" w:rsidTr="00A57614">
        <w:tblPrEx>
          <w:tblCellMar>
            <w:top w:w="99" w:type="dxa"/>
            <w:right w:w="71" w:type="dxa"/>
          </w:tblCellMar>
        </w:tblPrEx>
        <w:trPr>
          <w:trHeight w:val="259"/>
        </w:trPr>
        <w:tc>
          <w:tcPr>
            <w:tcW w:w="0" w:type="auto"/>
            <w:tcBorders>
              <w:top w:val="single" w:sz="4" w:space="0" w:color="000000"/>
              <w:left w:val="single" w:sz="4" w:space="0" w:color="000000"/>
              <w:bottom w:val="single" w:sz="4" w:space="0" w:color="000000"/>
              <w:right w:val="single" w:sz="4" w:space="0" w:color="000000"/>
            </w:tcBorders>
          </w:tcPr>
          <w:p w14:paraId="783A5818"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1528EBF" w14:textId="43B61F34"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De Inschrijver dient foutief geleverde artikelen per ommegaande mee retour te nemen. Aan het nazenden en het retourneren zijn voor de </w:t>
            </w:r>
            <w:r w:rsidR="0003462A">
              <w:rPr>
                <w:rFonts w:ascii="Corbel" w:hAnsi="Corbel" w:cs="Arial"/>
                <w:sz w:val="20"/>
              </w:rPr>
              <w:t>Gemeente</w:t>
            </w:r>
            <w:r w:rsidRPr="00CD0E25">
              <w:rPr>
                <w:rFonts w:ascii="Corbel" w:hAnsi="Corbel" w:cs="Arial"/>
                <w:sz w:val="20"/>
              </w:rPr>
              <w:t xml:space="preserve"> geen kosten verbonden.  </w:t>
            </w:r>
          </w:p>
        </w:tc>
      </w:tr>
      <w:tr w:rsidR="00C639E2" w:rsidRPr="00CD0E25" w14:paraId="453237F8" w14:textId="77777777" w:rsidTr="00A57614">
        <w:tblPrEx>
          <w:tblCellMar>
            <w:top w:w="99" w:type="dxa"/>
            <w:right w:w="71" w:type="dxa"/>
          </w:tblCellMar>
        </w:tblPrEx>
        <w:trPr>
          <w:trHeight w:val="394"/>
        </w:trPr>
        <w:tc>
          <w:tcPr>
            <w:tcW w:w="0" w:type="auto"/>
            <w:tcBorders>
              <w:top w:val="single" w:sz="4" w:space="0" w:color="000000"/>
              <w:left w:val="single" w:sz="4" w:space="0" w:color="000000"/>
              <w:bottom w:val="single" w:sz="4" w:space="0" w:color="000000"/>
              <w:right w:val="single" w:sz="4" w:space="0" w:color="000000"/>
            </w:tcBorders>
          </w:tcPr>
          <w:p w14:paraId="02C65329"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D710DFC" w14:textId="77777777"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Geopende omverpakkingen worden door de Inschrijver retour genomen mits de inhoud compleet en onbeschadigd is.  </w:t>
            </w:r>
          </w:p>
        </w:tc>
      </w:tr>
      <w:tr w:rsidR="00C639E2" w:rsidRPr="00CD0E25" w14:paraId="56C5004A" w14:textId="77777777" w:rsidTr="00A57614">
        <w:tblPrEx>
          <w:tblCellMar>
            <w:top w:w="99" w:type="dxa"/>
            <w:right w:w="71" w:type="dxa"/>
          </w:tblCellMar>
        </w:tblPrEx>
        <w:trPr>
          <w:trHeight w:val="327"/>
        </w:trPr>
        <w:tc>
          <w:tcPr>
            <w:tcW w:w="0" w:type="auto"/>
            <w:gridSpan w:val="2"/>
            <w:tcBorders>
              <w:top w:val="single" w:sz="4" w:space="0" w:color="000000"/>
              <w:left w:val="single" w:sz="4" w:space="0" w:color="000000"/>
              <w:bottom w:val="single" w:sz="4" w:space="0" w:color="000000"/>
              <w:right w:val="single" w:sz="4" w:space="0" w:color="000000"/>
            </w:tcBorders>
          </w:tcPr>
          <w:p w14:paraId="3299F126" w14:textId="77777777" w:rsidR="00C639E2" w:rsidRPr="00CD0E25" w:rsidRDefault="00C639E2" w:rsidP="00A57614">
            <w:pPr>
              <w:spacing w:line="259" w:lineRule="auto"/>
              <w:ind w:left="2"/>
              <w:contextualSpacing/>
              <w:rPr>
                <w:rFonts w:ascii="Corbel" w:hAnsi="Corbel" w:cs="Arial"/>
                <w:sz w:val="20"/>
              </w:rPr>
            </w:pPr>
            <w:r w:rsidRPr="00CD0E25">
              <w:rPr>
                <w:rFonts w:ascii="Corbel" w:hAnsi="Corbel" w:cs="Arial"/>
                <w:sz w:val="20"/>
              </w:rPr>
              <w:br w:type="page"/>
            </w:r>
            <w:r w:rsidRPr="00CD0E25">
              <w:rPr>
                <w:rFonts w:ascii="Corbel" w:eastAsia="Arial" w:hAnsi="Corbel" w:cs="Arial"/>
                <w:b/>
                <w:sz w:val="20"/>
              </w:rPr>
              <w:t>Serviceniveau</w:t>
            </w:r>
            <w:r w:rsidRPr="00CD0E25">
              <w:rPr>
                <w:rFonts w:ascii="Corbel" w:hAnsi="Corbel" w:cs="Arial"/>
                <w:sz w:val="20"/>
              </w:rPr>
              <w:t xml:space="preserve"> </w:t>
            </w:r>
          </w:p>
        </w:tc>
      </w:tr>
      <w:tr w:rsidR="00C639E2" w:rsidRPr="00CD0E25" w14:paraId="51798E29" w14:textId="77777777" w:rsidTr="00A57614">
        <w:tblPrEx>
          <w:tblCellMar>
            <w:top w:w="99" w:type="dxa"/>
            <w:right w:w="71" w:type="dxa"/>
          </w:tblCellMar>
        </w:tblPrEx>
        <w:trPr>
          <w:trHeight w:val="326"/>
        </w:trPr>
        <w:tc>
          <w:tcPr>
            <w:tcW w:w="0" w:type="auto"/>
            <w:tcBorders>
              <w:top w:val="single" w:sz="4" w:space="0" w:color="000000"/>
              <w:left w:val="single" w:sz="4" w:space="0" w:color="000000"/>
              <w:bottom w:val="single" w:sz="4" w:space="0" w:color="000000"/>
              <w:right w:val="single" w:sz="4" w:space="0" w:color="000000"/>
            </w:tcBorders>
          </w:tcPr>
          <w:p w14:paraId="3916657B"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2B40012B" w14:textId="773F26A2"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De leveringstermijn van de bestellingen dient </w:t>
            </w:r>
            <w:r w:rsidRPr="00342B24">
              <w:rPr>
                <w:rFonts w:ascii="Corbel" w:hAnsi="Corbel" w:cs="Arial"/>
                <w:sz w:val="20"/>
              </w:rPr>
              <w:t>minimaal 97</w:t>
            </w:r>
            <w:r w:rsidRPr="00CD0E25">
              <w:rPr>
                <w:rFonts w:ascii="Corbel" w:hAnsi="Corbel" w:cs="Arial"/>
                <w:sz w:val="20"/>
              </w:rPr>
              <w:t xml:space="preserve">% </w:t>
            </w:r>
            <w:r w:rsidR="00342B24">
              <w:rPr>
                <w:rFonts w:ascii="Corbel" w:hAnsi="Corbel" w:cs="Arial"/>
                <w:sz w:val="20"/>
              </w:rPr>
              <w:t xml:space="preserve">per kwartaal </w:t>
            </w:r>
            <w:r w:rsidRPr="00CD0E25">
              <w:rPr>
                <w:rFonts w:ascii="Corbel" w:hAnsi="Corbel" w:cs="Arial"/>
                <w:sz w:val="20"/>
              </w:rPr>
              <w:t>te zijn. Elke levering die te laat is geleverd (t.o.v. de afgesproken leverdatum en- tijdstip) wordt beschouwd als een tekortkoming. Calculatie minimaal serviceniveau: (aantal tijdige leveringen/ totaal aantal leveringen) x 100%</w:t>
            </w:r>
          </w:p>
        </w:tc>
      </w:tr>
      <w:tr w:rsidR="00C639E2" w:rsidRPr="00CD0E25" w14:paraId="54C9BEBC" w14:textId="77777777" w:rsidTr="00A57614">
        <w:tblPrEx>
          <w:tblCellMar>
            <w:top w:w="99" w:type="dxa"/>
            <w:right w:w="71" w:type="dxa"/>
          </w:tblCellMar>
        </w:tblPrEx>
        <w:trPr>
          <w:trHeight w:val="326"/>
        </w:trPr>
        <w:tc>
          <w:tcPr>
            <w:tcW w:w="0" w:type="auto"/>
            <w:tcBorders>
              <w:top w:val="single" w:sz="4" w:space="0" w:color="000000"/>
              <w:left w:val="single" w:sz="4" w:space="0" w:color="000000"/>
              <w:bottom w:val="single" w:sz="4" w:space="0" w:color="000000"/>
              <w:right w:val="single" w:sz="4" w:space="0" w:color="000000"/>
            </w:tcBorders>
          </w:tcPr>
          <w:p w14:paraId="3F4F95EF"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6B37BFE6" w14:textId="77777777"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De kwaliteit van levering is </w:t>
            </w:r>
            <w:r w:rsidRPr="007719EB">
              <w:rPr>
                <w:rFonts w:ascii="Corbel" w:hAnsi="Corbel" w:cs="Arial"/>
                <w:sz w:val="20"/>
              </w:rPr>
              <w:t>minimaal 97</w:t>
            </w:r>
            <w:r w:rsidRPr="00CD0E25">
              <w:rPr>
                <w:rFonts w:ascii="Corbel" w:hAnsi="Corbel" w:cs="Arial"/>
                <w:sz w:val="20"/>
              </w:rPr>
              <w:t>%. Elke levering waarvan de verpakking niet overeenkomst met de afspraak in de bestelling of de verpakking beschadigd is, wordt beschouwd als een tekortkoming. Calculatie minimaal serviceniveau: (aantal conforme leveringen/ totaal aantal leveringen) x 100%</w:t>
            </w:r>
          </w:p>
        </w:tc>
      </w:tr>
      <w:tr w:rsidR="00C639E2" w:rsidRPr="00CD0E25" w14:paraId="4BF90AF7" w14:textId="77777777" w:rsidTr="00A57614">
        <w:tblPrEx>
          <w:tblCellMar>
            <w:top w:w="99" w:type="dxa"/>
            <w:right w:w="71" w:type="dxa"/>
          </w:tblCellMar>
        </w:tblPrEx>
        <w:trPr>
          <w:trHeight w:val="2115"/>
        </w:trPr>
        <w:tc>
          <w:tcPr>
            <w:tcW w:w="0" w:type="auto"/>
            <w:tcBorders>
              <w:top w:val="single" w:sz="4" w:space="0" w:color="000000"/>
              <w:left w:val="single" w:sz="4" w:space="0" w:color="000000"/>
              <w:bottom w:val="single" w:sz="4" w:space="0" w:color="000000"/>
              <w:right w:val="single" w:sz="4" w:space="0" w:color="000000"/>
            </w:tcBorders>
          </w:tcPr>
          <w:p w14:paraId="5AA70697"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4B4B5F5" w14:textId="40A2B0F6" w:rsidR="00C639E2" w:rsidRPr="00CD0E25" w:rsidRDefault="00C639E2" w:rsidP="00A57614">
            <w:pPr>
              <w:rPr>
                <w:rFonts w:ascii="Corbel" w:hAnsi="Corbel" w:cstheme="majorHAnsi"/>
                <w:sz w:val="20"/>
              </w:rPr>
            </w:pPr>
            <w:r w:rsidRPr="00CD0E25">
              <w:rPr>
                <w:rFonts w:ascii="Corbel" w:hAnsi="Corbel" w:cstheme="majorHAnsi"/>
                <w:sz w:val="20"/>
              </w:rPr>
              <w:t xml:space="preserve">Indien tijdens een kwartaalevaluatie blijkt dat een serviceniveau niet behaald is, worden in overleg tussen de </w:t>
            </w:r>
            <w:r w:rsidR="0003462A">
              <w:rPr>
                <w:rFonts w:ascii="Corbel" w:hAnsi="Corbel" w:cstheme="majorHAnsi"/>
                <w:sz w:val="20"/>
              </w:rPr>
              <w:t>Gemeente</w:t>
            </w:r>
            <w:r w:rsidRPr="00CD0E25">
              <w:rPr>
                <w:rFonts w:ascii="Corbel" w:hAnsi="Corbel" w:cstheme="majorHAnsi"/>
                <w:sz w:val="20"/>
              </w:rPr>
              <w:t xml:space="preserve"> en de Inschrijver maatregelen vastgesteld om </w:t>
            </w:r>
            <w:r w:rsidR="00C0494A">
              <w:rPr>
                <w:rFonts w:ascii="Corbel" w:hAnsi="Corbel" w:cstheme="majorHAnsi"/>
                <w:sz w:val="20"/>
              </w:rPr>
              <w:t>het service</w:t>
            </w:r>
            <w:r w:rsidRPr="00CD0E25">
              <w:rPr>
                <w:rFonts w:ascii="Corbel" w:hAnsi="Corbel" w:cstheme="majorHAnsi"/>
                <w:sz w:val="20"/>
              </w:rPr>
              <w:t xml:space="preserve">niveau weer op peil te krijgen. </w:t>
            </w:r>
          </w:p>
          <w:p w14:paraId="33B54F72" w14:textId="77777777" w:rsidR="00C639E2" w:rsidRPr="00CD0E25" w:rsidRDefault="00C639E2" w:rsidP="00A57614">
            <w:pPr>
              <w:rPr>
                <w:rFonts w:ascii="Corbel" w:hAnsi="Corbel" w:cstheme="majorHAnsi"/>
                <w:sz w:val="20"/>
              </w:rPr>
            </w:pPr>
          </w:p>
          <w:p w14:paraId="4DB5A147" w14:textId="087913C0" w:rsidR="00C639E2" w:rsidRPr="00CD0E25" w:rsidRDefault="0003462A" w:rsidP="009A609C">
            <w:pPr>
              <w:rPr>
                <w:rFonts w:ascii="Corbel" w:hAnsi="Corbel"/>
                <w:sz w:val="20"/>
              </w:rPr>
            </w:pPr>
            <w:r>
              <w:rPr>
                <w:rFonts w:ascii="Corbel" w:hAnsi="Corbel" w:cstheme="majorHAnsi"/>
                <w:sz w:val="20"/>
              </w:rPr>
              <w:t>Gemeente</w:t>
            </w:r>
            <w:r w:rsidR="00C639E2" w:rsidRPr="00CD0E25">
              <w:rPr>
                <w:rFonts w:ascii="Corbel" w:hAnsi="Corbel" w:cstheme="majorHAnsi"/>
                <w:sz w:val="20"/>
              </w:rPr>
              <w:t xml:space="preserve"> is gerechtigd een </w:t>
            </w:r>
            <w:r w:rsidR="00C639E2" w:rsidRPr="00214F9E">
              <w:rPr>
                <w:rFonts w:ascii="Corbel" w:hAnsi="Corbel" w:cstheme="majorHAnsi"/>
                <w:sz w:val="20"/>
              </w:rPr>
              <w:t xml:space="preserve">boete op te leggen aan Inschrijver </w:t>
            </w:r>
            <w:r w:rsidR="00C0494A" w:rsidRPr="00214F9E">
              <w:rPr>
                <w:rFonts w:ascii="Corbel" w:hAnsi="Corbel" w:cstheme="majorHAnsi"/>
                <w:sz w:val="20"/>
              </w:rPr>
              <w:t xml:space="preserve">van </w:t>
            </w:r>
            <w:r w:rsidR="009A609C" w:rsidRPr="00214F9E">
              <w:rPr>
                <w:rFonts w:ascii="Corbel" w:hAnsi="Corbel" w:cstheme="majorHAnsi"/>
                <w:sz w:val="20"/>
              </w:rPr>
              <w:t>20</w:t>
            </w:r>
            <w:r w:rsidR="00C0494A" w:rsidRPr="00214F9E">
              <w:rPr>
                <w:rFonts w:ascii="Corbel" w:hAnsi="Corbel" w:cstheme="majorHAnsi"/>
                <w:sz w:val="20"/>
              </w:rPr>
              <w:t>0 Euro</w:t>
            </w:r>
            <w:r w:rsidR="00C639E2" w:rsidRPr="00214F9E">
              <w:rPr>
                <w:rFonts w:ascii="Corbel" w:hAnsi="Corbel" w:cstheme="majorHAnsi"/>
                <w:sz w:val="20"/>
              </w:rPr>
              <w:t xml:space="preserve"> per ‘gebrek’, en deze te verrekenen met aan de Inschrijver verschuldigde bedragen. Onder</w:t>
            </w:r>
            <w:r w:rsidR="00C639E2" w:rsidRPr="00CD0E25">
              <w:rPr>
                <w:rFonts w:ascii="Corbel" w:hAnsi="Corbel" w:cstheme="majorHAnsi"/>
                <w:sz w:val="20"/>
              </w:rPr>
              <w:t xml:space="preserve"> ‘gebrek’ wordt verstaan het niet voldoen aan een minimaal serviceniveau over een kwartaal. Bij het niet halen van meerdere serviceniveaus kunnen ook meerdere boetes worden verrekend.</w:t>
            </w:r>
          </w:p>
        </w:tc>
      </w:tr>
      <w:tr w:rsidR="00C639E2" w:rsidRPr="00CD0E25" w14:paraId="505AFCF7" w14:textId="77777777" w:rsidTr="00A57614">
        <w:tblPrEx>
          <w:tblCellMar>
            <w:top w:w="99" w:type="dxa"/>
            <w:right w:w="71" w:type="dxa"/>
          </w:tblCellMar>
        </w:tblPrEx>
        <w:trPr>
          <w:trHeight w:val="529"/>
        </w:trPr>
        <w:tc>
          <w:tcPr>
            <w:tcW w:w="0" w:type="auto"/>
            <w:tcBorders>
              <w:top w:val="single" w:sz="4" w:space="0" w:color="000000"/>
              <w:left w:val="single" w:sz="4" w:space="0" w:color="000000"/>
              <w:bottom w:val="single" w:sz="4" w:space="0" w:color="000000"/>
              <w:right w:val="single" w:sz="4" w:space="0" w:color="000000"/>
            </w:tcBorders>
          </w:tcPr>
          <w:p w14:paraId="2C268E55"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E2F1C3B" w14:textId="572DCE82" w:rsidR="00C639E2" w:rsidRPr="00CD0E25" w:rsidRDefault="00C639E2" w:rsidP="00A15682">
            <w:pPr>
              <w:spacing w:after="2" w:line="286" w:lineRule="auto"/>
              <w:contextualSpacing/>
              <w:rPr>
                <w:rFonts w:ascii="Corbel" w:hAnsi="Corbel" w:cs="Arial"/>
                <w:sz w:val="20"/>
              </w:rPr>
            </w:pPr>
            <w:r w:rsidRPr="00CD0E25">
              <w:rPr>
                <w:rFonts w:ascii="Corbel" w:hAnsi="Corbel" w:cs="Arial"/>
                <w:sz w:val="20"/>
              </w:rPr>
              <w:t>Indien de Inschrijver na twee (2</w:t>
            </w:r>
            <w:r w:rsidRPr="00214F9E">
              <w:rPr>
                <w:rFonts w:ascii="Corbel" w:hAnsi="Corbel" w:cs="Arial"/>
                <w:sz w:val="20"/>
              </w:rPr>
              <w:t xml:space="preserve">) meetperioden niet voldoet aan het minimale serviceniveau dan is de </w:t>
            </w:r>
            <w:r w:rsidR="0003462A">
              <w:rPr>
                <w:rFonts w:ascii="Corbel" w:hAnsi="Corbel" w:cs="Arial"/>
                <w:sz w:val="20"/>
              </w:rPr>
              <w:t>Gemeente</w:t>
            </w:r>
            <w:r w:rsidR="00846D0C">
              <w:rPr>
                <w:rFonts w:ascii="Corbel" w:hAnsi="Corbel" w:cs="Arial"/>
                <w:sz w:val="20"/>
              </w:rPr>
              <w:t xml:space="preserve"> gerechtigd een</w:t>
            </w:r>
            <w:r w:rsidRPr="00214F9E">
              <w:rPr>
                <w:rFonts w:ascii="Corbel" w:hAnsi="Corbel" w:cs="Arial"/>
                <w:sz w:val="20"/>
              </w:rPr>
              <w:t xml:space="preserve"> boete </w:t>
            </w:r>
            <w:r w:rsidR="00C0494A" w:rsidRPr="00214F9E">
              <w:rPr>
                <w:rFonts w:ascii="Corbel" w:hAnsi="Corbel" w:cs="Arial"/>
                <w:sz w:val="20"/>
              </w:rPr>
              <w:t>van 350 Euro</w:t>
            </w:r>
            <w:r w:rsidRPr="00CD0E25">
              <w:rPr>
                <w:rFonts w:ascii="Corbel" w:hAnsi="Corbel" w:cs="Arial"/>
                <w:sz w:val="20"/>
              </w:rPr>
              <w:t xml:space="preserve"> bij elk opvolgende tekortkoming te verstrekken tot bij een meetperiode het minimale serviceniveau wordt behaald</w:t>
            </w:r>
            <w:r w:rsidR="00497503">
              <w:rPr>
                <w:rFonts w:ascii="Corbel" w:hAnsi="Corbel" w:cs="Arial"/>
                <w:sz w:val="20"/>
              </w:rPr>
              <w:t xml:space="preserve"> of tot een maximum van </w:t>
            </w:r>
            <w:r w:rsidR="00A15682">
              <w:rPr>
                <w:rFonts w:ascii="Corbel" w:hAnsi="Corbel" w:cs="Arial"/>
                <w:sz w:val="20"/>
              </w:rPr>
              <w:t xml:space="preserve">EUR </w:t>
            </w:r>
            <w:r w:rsidR="00497503">
              <w:rPr>
                <w:rFonts w:ascii="Corbel" w:hAnsi="Corbel" w:cs="Arial"/>
                <w:sz w:val="20"/>
              </w:rPr>
              <w:t>1</w:t>
            </w:r>
            <w:r w:rsidR="00A15682">
              <w:rPr>
                <w:rFonts w:ascii="Corbel" w:hAnsi="Corbel" w:cs="Arial"/>
                <w:sz w:val="20"/>
              </w:rPr>
              <w:t>.</w:t>
            </w:r>
            <w:r w:rsidR="00497503">
              <w:rPr>
                <w:rFonts w:ascii="Corbel" w:hAnsi="Corbel" w:cs="Arial"/>
                <w:sz w:val="20"/>
              </w:rPr>
              <w:t>400</w:t>
            </w:r>
            <w:r w:rsidR="00A15682">
              <w:rPr>
                <w:rFonts w:ascii="Corbel" w:hAnsi="Corbel" w:cs="Arial"/>
                <w:sz w:val="20"/>
              </w:rPr>
              <w:t>,-</w:t>
            </w:r>
            <w:r w:rsidRPr="00CD0E25">
              <w:rPr>
                <w:rFonts w:ascii="Corbel" w:hAnsi="Corbel" w:cs="Arial"/>
                <w:sz w:val="20"/>
              </w:rPr>
              <w:t xml:space="preserve">.  </w:t>
            </w:r>
          </w:p>
        </w:tc>
      </w:tr>
      <w:tr w:rsidR="00C639E2" w:rsidRPr="00CD0E25" w14:paraId="2E1BEE96" w14:textId="77777777" w:rsidTr="00A57614">
        <w:tblPrEx>
          <w:tblCellMar>
            <w:top w:w="99" w:type="dxa"/>
            <w:right w:w="71" w:type="dxa"/>
          </w:tblCellMar>
        </w:tblPrEx>
        <w:trPr>
          <w:trHeight w:val="298"/>
        </w:trPr>
        <w:tc>
          <w:tcPr>
            <w:tcW w:w="0" w:type="auto"/>
            <w:gridSpan w:val="2"/>
            <w:tcBorders>
              <w:top w:val="single" w:sz="4" w:space="0" w:color="000000"/>
              <w:left w:val="single" w:sz="4" w:space="0" w:color="000000"/>
              <w:bottom w:val="single" w:sz="4" w:space="0" w:color="000000"/>
              <w:right w:val="single" w:sz="4" w:space="0" w:color="000000"/>
            </w:tcBorders>
          </w:tcPr>
          <w:p w14:paraId="4DA78165" w14:textId="77777777" w:rsidR="00C639E2" w:rsidRPr="00CD0E25" w:rsidRDefault="00C639E2" w:rsidP="00A57614">
            <w:pPr>
              <w:spacing w:after="2" w:line="286" w:lineRule="auto"/>
              <w:contextualSpacing/>
              <w:rPr>
                <w:rFonts w:ascii="Corbel" w:hAnsi="Corbel" w:cs="Arial"/>
                <w:b/>
                <w:sz w:val="20"/>
              </w:rPr>
            </w:pPr>
            <w:proofErr w:type="spellStart"/>
            <w:r w:rsidRPr="00CD0E25">
              <w:rPr>
                <w:rFonts w:ascii="Corbel" w:hAnsi="Corbel" w:cs="Arial"/>
                <w:b/>
                <w:sz w:val="20"/>
              </w:rPr>
              <w:t>Leveringsbon</w:t>
            </w:r>
            <w:proofErr w:type="spellEnd"/>
          </w:p>
        </w:tc>
      </w:tr>
      <w:tr w:rsidR="00C639E2" w:rsidRPr="00CD0E25" w14:paraId="4A951088" w14:textId="77777777" w:rsidTr="00A57614">
        <w:tblPrEx>
          <w:tblCellMar>
            <w:top w:w="99" w:type="dxa"/>
            <w:right w:w="71" w:type="dxa"/>
          </w:tblCellMar>
        </w:tblPrEx>
        <w:trPr>
          <w:trHeight w:val="1878"/>
        </w:trPr>
        <w:tc>
          <w:tcPr>
            <w:tcW w:w="0" w:type="auto"/>
            <w:tcBorders>
              <w:top w:val="single" w:sz="4" w:space="0" w:color="000000"/>
              <w:left w:val="single" w:sz="4" w:space="0" w:color="000000"/>
              <w:bottom w:val="single" w:sz="4" w:space="0" w:color="000000"/>
              <w:right w:val="single" w:sz="4" w:space="0" w:color="000000"/>
            </w:tcBorders>
          </w:tcPr>
          <w:p w14:paraId="009CC3BE"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190DFBEF" w14:textId="77777777" w:rsidR="00C639E2" w:rsidRPr="00CD0E25" w:rsidRDefault="00C639E2" w:rsidP="00A57614">
            <w:pPr>
              <w:spacing w:after="25" w:line="289" w:lineRule="auto"/>
              <w:contextualSpacing/>
              <w:rPr>
                <w:rFonts w:ascii="Corbel" w:hAnsi="Corbel" w:cs="Arial"/>
                <w:sz w:val="20"/>
              </w:rPr>
            </w:pPr>
            <w:r w:rsidRPr="00CD0E25">
              <w:rPr>
                <w:rFonts w:ascii="Corbel" w:hAnsi="Corbel" w:cs="Arial"/>
                <w:sz w:val="20"/>
              </w:rPr>
              <w:t xml:space="preserve">Alle afleveringen worden van een </w:t>
            </w:r>
            <w:proofErr w:type="spellStart"/>
            <w:r w:rsidRPr="00CD0E25">
              <w:rPr>
                <w:rFonts w:ascii="Corbel" w:hAnsi="Corbel" w:cs="Arial"/>
                <w:sz w:val="20"/>
              </w:rPr>
              <w:t>leveringsbon</w:t>
            </w:r>
            <w:proofErr w:type="spellEnd"/>
            <w:r w:rsidRPr="00CD0E25">
              <w:rPr>
                <w:rFonts w:ascii="Corbel" w:hAnsi="Corbel" w:cs="Arial"/>
                <w:sz w:val="20"/>
              </w:rPr>
              <w:t xml:space="preserve"> voorzien. Op de </w:t>
            </w:r>
            <w:proofErr w:type="spellStart"/>
            <w:r w:rsidRPr="00CD0E25">
              <w:rPr>
                <w:rFonts w:ascii="Corbel" w:hAnsi="Corbel" w:cs="Arial"/>
                <w:sz w:val="20"/>
              </w:rPr>
              <w:t>leveringsbon</w:t>
            </w:r>
            <w:proofErr w:type="spellEnd"/>
            <w:r w:rsidRPr="00CD0E25">
              <w:rPr>
                <w:rFonts w:ascii="Corbel" w:hAnsi="Corbel" w:cs="Arial"/>
                <w:sz w:val="20"/>
              </w:rPr>
              <w:t xml:space="preserve"> dienen tenminste de volgende onderwerpen te zijn opgenomen: </w:t>
            </w:r>
          </w:p>
          <w:p w14:paraId="4886C43C" w14:textId="77777777" w:rsidR="00C639E2" w:rsidRPr="00CD0E25" w:rsidRDefault="00C639E2" w:rsidP="00C639E2">
            <w:pPr>
              <w:numPr>
                <w:ilvl w:val="0"/>
                <w:numId w:val="32"/>
              </w:numPr>
              <w:spacing w:after="45" w:line="259" w:lineRule="auto"/>
              <w:ind w:hanging="360"/>
              <w:contextualSpacing/>
              <w:rPr>
                <w:rFonts w:ascii="Corbel" w:hAnsi="Corbel" w:cs="Arial"/>
                <w:sz w:val="20"/>
              </w:rPr>
            </w:pPr>
            <w:r w:rsidRPr="00CD0E25">
              <w:rPr>
                <w:rFonts w:ascii="Corbel" w:hAnsi="Corbel" w:cs="Arial"/>
                <w:sz w:val="20"/>
              </w:rPr>
              <w:t xml:space="preserve">afleveradres; </w:t>
            </w:r>
          </w:p>
          <w:p w14:paraId="752310EA" w14:textId="77777777" w:rsidR="00C639E2" w:rsidRPr="00CD0E25" w:rsidRDefault="00C639E2" w:rsidP="00C639E2">
            <w:pPr>
              <w:numPr>
                <w:ilvl w:val="0"/>
                <w:numId w:val="32"/>
              </w:numPr>
              <w:spacing w:after="48" w:line="259" w:lineRule="auto"/>
              <w:ind w:hanging="360"/>
              <w:contextualSpacing/>
              <w:rPr>
                <w:rFonts w:ascii="Corbel" w:hAnsi="Corbel" w:cs="Arial"/>
                <w:sz w:val="20"/>
              </w:rPr>
            </w:pPr>
            <w:r w:rsidRPr="00CD0E25">
              <w:rPr>
                <w:rFonts w:ascii="Corbel" w:hAnsi="Corbel" w:cs="Arial"/>
                <w:sz w:val="20"/>
              </w:rPr>
              <w:t xml:space="preserve">naam besteller; </w:t>
            </w:r>
          </w:p>
          <w:p w14:paraId="5D4CE4BB" w14:textId="005EEF0F" w:rsidR="00C639E2" w:rsidRPr="00CD0E25" w:rsidRDefault="00C639E2" w:rsidP="00C639E2">
            <w:pPr>
              <w:numPr>
                <w:ilvl w:val="0"/>
                <w:numId w:val="32"/>
              </w:numPr>
              <w:spacing w:after="46" w:line="259" w:lineRule="auto"/>
              <w:ind w:hanging="360"/>
              <w:contextualSpacing/>
              <w:rPr>
                <w:rFonts w:ascii="Corbel" w:hAnsi="Corbel" w:cs="Arial"/>
                <w:sz w:val="20"/>
              </w:rPr>
            </w:pPr>
            <w:proofErr w:type="spellStart"/>
            <w:r w:rsidRPr="00CD0E25">
              <w:rPr>
                <w:rFonts w:ascii="Corbel" w:hAnsi="Corbel" w:cs="Arial"/>
                <w:sz w:val="20"/>
              </w:rPr>
              <w:t>inkoop</w:t>
            </w:r>
            <w:r w:rsidR="005403F9">
              <w:rPr>
                <w:rFonts w:ascii="Corbel" w:hAnsi="Corbel" w:cs="Arial"/>
                <w:sz w:val="20"/>
              </w:rPr>
              <w:t>afroep</w:t>
            </w:r>
            <w:r w:rsidRPr="00CD0E25">
              <w:rPr>
                <w:rFonts w:ascii="Corbel" w:hAnsi="Corbel" w:cs="Arial"/>
                <w:sz w:val="20"/>
              </w:rPr>
              <w:t>ordernummer</w:t>
            </w:r>
            <w:proofErr w:type="spellEnd"/>
            <w:r w:rsidRPr="00CD0E25">
              <w:rPr>
                <w:rFonts w:ascii="Corbel" w:hAnsi="Corbel" w:cs="Arial"/>
                <w:sz w:val="20"/>
              </w:rPr>
              <w:t>;</w:t>
            </w:r>
          </w:p>
          <w:p w14:paraId="69EFC05C" w14:textId="77777777" w:rsidR="00C639E2" w:rsidRPr="00CD0E25" w:rsidRDefault="00C639E2" w:rsidP="00C639E2">
            <w:pPr>
              <w:numPr>
                <w:ilvl w:val="0"/>
                <w:numId w:val="32"/>
              </w:numPr>
              <w:spacing w:after="46" w:line="259" w:lineRule="auto"/>
              <w:ind w:hanging="360"/>
              <w:contextualSpacing/>
              <w:rPr>
                <w:rFonts w:ascii="Corbel" w:hAnsi="Corbel" w:cs="Arial"/>
                <w:sz w:val="20"/>
              </w:rPr>
            </w:pPr>
            <w:r w:rsidRPr="00CD0E25">
              <w:rPr>
                <w:rFonts w:ascii="Corbel" w:hAnsi="Corbel" w:cs="Arial"/>
                <w:sz w:val="20"/>
              </w:rPr>
              <w:t xml:space="preserve">naam artikel; </w:t>
            </w:r>
          </w:p>
          <w:p w14:paraId="2DB36EE0" w14:textId="77777777" w:rsidR="00C639E2" w:rsidRPr="00CD0E25" w:rsidRDefault="00C639E2" w:rsidP="00C639E2">
            <w:pPr>
              <w:numPr>
                <w:ilvl w:val="0"/>
                <w:numId w:val="32"/>
              </w:numPr>
              <w:spacing w:after="46" w:line="259" w:lineRule="auto"/>
              <w:ind w:hanging="360"/>
              <w:contextualSpacing/>
              <w:rPr>
                <w:rFonts w:ascii="Corbel" w:hAnsi="Corbel" w:cs="Arial"/>
                <w:sz w:val="20"/>
              </w:rPr>
            </w:pPr>
            <w:r w:rsidRPr="00CD0E25">
              <w:rPr>
                <w:rFonts w:ascii="Corbel" w:hAnsi="Corbel" w:cs="Arial"/>
                <w:sz w:val="20"/>
              </w:rPr>
              <w:t xml:space="preserve">artikelnummer artikel; </w:t>
            </w:r>
          </w:p>
          <w:p w14:paraId="57B15EF7" w14:textId="77777777" w:rsidR="00C639E2" w:rsidRPr="00CD0E25" w:rsidRDefault="00C639E2" w:rsidP="00C639E2">
            <w:pPr>
              <w:numPr>
                <w:ilvl w:val="0"/>
                <w:numId w:val="32"/>
              </w:numPr>
              <w:spacing w:after="48" w:line="259" w:lineRule="auto"/>
              <w:ind w:hanging="360"/>
              <w:contextualSpacing/>
              <w:rPr>
                <w:rFonts w:ascii="Corbel" w:hAnsi="Corbel" w:cs="Arial"/>
                <w:sz w:val="20"/>
              </w:rPr>
            </w:pPr>
            <w:r w:rsidRPr="00CD0E25">
              <w:rPr>
                <w:rFonts w:ascii="Corbel" w:hAnsi="Corbel" w:cs="Arial"/>
                <w:sz w:val="20"/>
              </w:rPr>
              <w:t xml:space="preserve">hoeveelheid artikel. </w:t>
            </w:r>
          </w:p>
        </w:tc>
      </w:tr>
      <w:tr w:rsidR="00C639E2" w:rsidRPr="00CD0E25" w14:paraId="39C89088" w14:textId="77777777" w:rsidTr="00A57614">
        <w:tblPrEx>
          <w:tblCellMar>
            <w:top w:w="99" w:type="dxa"/>
            <w:right w:w="71" w:type="dxa"/>
          </w:tblCellMar>
        </w:tblPrEx>
        <w:trPr>
          <w:trHeight w:val="735"/>
        </w:trPr>
        <w:tc>
          <w:tcPr>
            <w:tcW w:w="0" w:type="auto"/>
            <w:tcBorders>
              <w:top w:val="single" w:sz="4" w:space="0" w:color="000000"/>
              <w:left w:val="single" w:sz="4" w:space="0" w:color="000000"/>
              <w:bottom w:val="single" w:sz="4" w:space="0" w:color="000000"/>
              <w:right w:val="single" w:sz="4" w:space="0" w:color="000000"/>
            </w:tcBorders>
          </w:tcPr>
          <w:p w14:paraId="53A81356"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1FAB397" w14:textId="0662F891" w:rsidR="00C639E2" w:rsidRPr="00CD0E25" w:rsidRDefault="00C639E2" w:rsidP="00A57614">
            <w:pPr>
              <w:spacing w:after="25" w:line="289" w:lineRule="auto"/>
              <w:contextualSpacing/>
              <w:rPr>
                <w:rFonts w:ascii="Corbel" w:hAnsi="Corbel" w:cs="Arial"/>
                <w:sz w:val="20"/>
              </w:rPr>
            </w:pPr>
            <w:r w:rsidRPr="00CD0E25">
              <w:rPr>
                <w:rFonts w:ascii="Corbel" w:hAnsi="Corbel" w:cs="Arial"/>
                <w:sz w:val="20"/>
              </w:rPr>
              <w:t xml:space="preserve">De </w:t>
            </w:r>
            <w:proofErr w:type="spellStart"/>
            <w:r w:rsidRPr="00CD0E25">
              <w:rPr>
                <w:rFonts w:ascii="Corbel" w:hAnsi="Corbel" w:cs="Arial"/>
                <w:sz w:val="20"/>
              </w:rPr>
              <w:t>leveringsbon</w:t>
            </w:r>
            <w:proofErr w:type="spellEnd"/>
            <w:r w:rsidRPr="00CD0E25">
              <w:rPr>
                <w:rFonts w:ascii="Corbel" w:hAnsi="Corbel" w:cs="Arial"/>
                <w:sz w:val="20"/>
              </w:rPr>
              <w:t xml:space="preserve"> dient, bij akkoord ontvangst, te worden afgetekend met volledige </w:t>
            </w:r>
            <w:r w:rsidR="00056511" w:rsidRPr="00CD0E25">
              <w:rPr>
                <w:rFonts w:ascii="Corbel" w:hAnsi="Corbel" w:cs="Arial"/>
                <w:sz w:val="20"/>
              </w:rPr>
              <w:t>naam, handtekening</w:t>
            </w:r>
            <w:r w:rsidRPr="00CD0E25">
              <w:rPr>
                <w:rFonts w:ascii="Corbel" w:hAnsi="Corbel" w:cs="Arial"/>
                <w:sz w:val="20"/>
              </w:rPr>
              <w:t xml:space="preserve"> en </w:t>
            </w:r>
            <w:r w:rsidRPr="00056511">
              <w:rPr>
                <w:rFonts w:ascii="Corbel" w:hAnsi="Corbel" w:cs="Arial"/>
                <w:sz w:val="20"/>
              </w:rPr>
              <w:t xml:space="preserve">datum (alleen handtekening/ paragraaf volstaat niet) door de daartoe aangewezen persoon van het betreffende afdeling. </w:t>
            </w:r>
            <w:r w:rsidR="00427379" w:rsidRPr="00056511">
              <w:rPr>
                <w:rFonts w:ascii="Corbel" w:hAnsi="Corbel" w:cs="Arial"/>
                <w:sz w:val="20"/>
              </w:rPr>
              <w:t>De</w:t>
            </w:r>
            <w:r w:rsidR="00087330" w:rsidRPr="00056511">
              <w:rPr>
                <w:rFonts w:ascii="Corbel" w:hAnsi="Corbel" w:cs="Arial"/>
                <w:sz w:val="20"/>
              </w:rPr>
              <w:t>ze eis geldt alleen wanneer algemeen geldende</w:t>
            </w:r>
            <w:r w:rsidR="00427379" w:rsidRPr="00056511">
              <w:rPr>
                <w:rFonts w:ascii="Corbel" w:hAnsi="Corbel" w:cs="Arial"/>
                <w:sz w:val="20"/>
              </w:rPr>
              <w:t xml:space="preserve"> Coronamaatregelen dit toestaan.</w:t>
            </w:r>
            <w:r w:rsidR="002913C4">
              <w:rPr>
                <w:rFonts w:ascii="Corbel" w:hAnsi="Corbel" w:cs="Arial"/>
                <w:sz w:val="20"/>
              </w:rPr>
              <w:t xml:space="preserve"> Wanneer dit niet het geval is, zullen opdrachtgever en opdrachtnemer hierover nadere afspraken maken.</w:t>
            </w:r>
          </w:p>
        </w:tc>
      </w:tr>
      <w:tr w:rsidR="00C639E2" w:rsidRPr="00CD0E25" w14:paraId="556D461D" w14:textId="77777777" w:rsidTr="00A57614">
        <w:tblPrEx>
          <w:tblCellMar>
            <w:top w:w="99" w:type="dxa"/>
            <w:right w:w="71" w:type="dxa"/>
          </w:tblCellMar>
        </w:tblPrEx>
        <w:trPr>
          <w:trHeight w:val="536"/>
        </w:trPr>
        <w:tc>
          <w:tcPr>
            <w:tcW w:w="0" w:type="auto"/>
            <w:tcBorders>
              <w:top w:val="single" w:sz="4" w:space="0" w:color="000000"/>
              <w:left w:val="single" w:sz="4" w:space="0" w:color="000000"/>
              <w:bottom w:val="single" w:sz="4" w:space="0" w:color="000000"/>
              <w:right w:val="single" w:sz="4" w:space="0" w:color="000000"/>
            </w:tcBorders>
          </w:tcPr>
          <w:p w14:paraId="5E5D81CE"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444991DB" w14:textId="77777777" w:rsidR="00C639E2" w:rsidRPr="00CD0E25" w:rsidRDefault="00C639E2" w:rsidP="00A57614">
            <w:pPr>
              <w:spacing w:after="25" w:line="289" w:lineRule="auto"/>
              <w:contextualSpacing/>
              <w:rPr>
                <w:rFonts w:ascii="Corbel" w:hAnsi="Corbel" w:cs="Arial"/>
                <w:sz w:val="20"/>
              </w:rPr>
            </w:pPr>
            <w:r w:rsidRPr="00CD0E25">
              <w:rPr>
                <w:rFonts w:ascii="Corbel" w:hAnsi="Corbel" w:cs="Arial"/>
                <w:sz w:val="20"/>
              </w:rPr>
              <w:t xml:space="preserve">De verplichting tot betaling van de levering ontstaat pas na acceptatie en juist afgetekende </w:t>
            </w:r>
            <w:proofErr w:type="spellStart"/>
            <w:r w:rsidRPr="00CD0E25">
              <w:rPr>
                <w:rFonts w:ascii="Corbel" w:hAnsi="Corbel" w:cs="Arial"/>
                <w:sz w:val="20"/>
              </w:rPr>
              <w:t>leveringsbon</w:t>
            </w:r>
            <w:proofErr w:type="spellEnd"/>
            <w:r w:rsidRPr="00CD0E25">
              <w:rPr>
                <w:rFonts w:ascii="Corbel" w:hAnsi="Corbel" w:cs="Arial"/>
                <w:sz w:val="20"/>
              </w:rPr>
              <w:t xml:space="preserve">. </w:t>
            </w:r>
          </w:p>
        </w:tc>
      </w:tr>
      <w:tr w:rsidR="00C639E2" w:rsidRPr="00CD0E25" w14:paraId="79EF55A2" w14:textId="77777777" w:rsidTr="00A57614">
        <w:tblPrEx>
          <w:tblCellMar>
            <w:top w:w="100" w:type="dxa"/>
            <w:right w:w="70" w:type="dxa"/>
          </w:tblCellMar>
        </w:tblPrEx>
        <w:trPr>
          <w:trHeight w:val="182"/>
        </w:trPr>
        <w:tc>
          <w:tcPr>
            <w:tcW w:w="0" w:type="auto"/>
            <w:gridSpan w:val="2"/>
            <w:tcBorders>
              <w:top w:val="single" w:sz="4" w:space="0" w:color="000000"/>
              <w:left w:val="single" w:sz="4" w:space="0" w:color="000000"/>
              <w:bottom w:val="single" w:sz="4" w:space="0" w:color="000000"/>
              <w:right w:val="single" w:sz="4" w:space="0" w:color="000000"/>
            </w:tcBorders>
          </w:tcPr>
          <w:p w14:paraId="5C27B248" w14:textId="77777777" w:rsidR="00C639E2" w:rsidRPr="00CD0E25" w:rsidRDefault="00C639E2" w:rsidP="00A57614">
            <w:pPr>
              <w:spacing w:line="259" w:lineRule="auto"/>
              <w:ind w:left="2"/>
              <w:contextualSpacing/>
              <w:rPr>
                <w:rFonts w:ascii="Corbel" w:hAnsi="Corbel" w:cs="Arial"/>
                <w:sz w:val="20"/>
              </w:rPr>
            </w:pPr>
            <w:r w:rsidRPr="00CD0E25">
              <w:rPr>
                <w:rFonts w:ascii="Corbel" w:hAnsi="Corbel" w:cs="Arial"/>
                <w:sz w:val="20"/>
              </w:rPr>
              <w:br w:type="page"/>
            </w:r>
            <w:r w:rsidRPr="00CD0E25">
              <w:rPr>
                <w:rFonts w:ascii="Corbel" w:eastAsia="Arial" w:hAnsi="Corbel" w:cs="Arial"/>
                <w:b/>
                <w:sz w:val="20"/>
              </w:rPr>
              <w:t>Pakbon</w:t>
            </w:r>
            <w:r w:rsidRPr="00CD0E25">
              <w:rPr>
                <w:rFonts w:ascii="Corbel" w:hAnsi="Corbel" w:cs="Arial"/>
                <w:sz w:val="20"/>
              </w:rPr>
              <w:t xml:space="preserve"> </w:t>
            </w:r>
          </w:p>
        </w:tc>
      </w:tr>
      <w:tr w:rsidR="00C639E2" w:rsidRPr="00CD0E25" w14:paraId="25A403C2" w14:textId="77777777" w:rsidTr="00A57614">
        <w:tblPrEx>
          <w:tblCellMar>
            <w:top w:w="100" w:type="dxa"/>
            <w:right w:w="70" w:type="dxa"/>
          </w:tblCellMar>
        </w:tblPrEx>
        <w:trPr>
          <w:trHeight w:val="315"/>
        </w:trPr>
        <w:tc>
          <w:tcPr>
            <w:tcW w:w="0" w:type="auto"/>
            <w:tcBorders>
              <w:top w:val="single" w:sz="4" w:space="0" w:color="000000"/>
              <w:left w:val="single" w:sz="4" w:space="0" w:color="000000"/>
              <w:bottom w:val="single" w:sz="4" w:space="0" w:color="000000"/>
              <w:right w:val="single" w:sz="4" w:space="0" w:color="000000"/>
            </w:tcBorders>
          </w:tcPr>
          <w:p w14:paraId="6DB5341D"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B9D3DEF" w14:textId="77777777" w:rsidR="00C639E2" w:rsidRPr="00CD0E25" w:rsidRDefault="00C639E2" w:rsidP="00A57614">
            <w:pPr>
              <w:spacing w:after="25" w:line="289" w:lineRule="auto"/>
              <w:contextualSpacing/>
              <w:rPr>
                <w:rFonts w:ascii="Corbel" w:hAnsi="Corbel" w:cs="Arial"/>
                <w:sz w:val="20"/>
              </w:rPr>
            </w:pPr>
            <w:r w:rsidRPr="00CD0E25">
              <w:rPr>
                <w:rFonts w:ascii="Corbel" w:hAnsi="Corbel" w:cs="Arial"/>
                <w:sz w:val="20"/>
              </w:rPr>
              <w:t xml:space="preserve">Alle afleveringen dienen te zijn voorzien van een pakbon. Deze pakbon dient buiten de doos verpakt te zijn. Op de pakbon dienen tenminste de volgende onderwerpen te zijn opgenomen: </w:t>
            </w:r>
          </w:p>
          <w:p w14:paraId="3A5DEE57" w14:textId="77777777" w:rsidR="00C639E2" w:rsidRPr="00CD0E25" w:rsidRDefault="00C639E2" w:rsidP="00C639E2">
            <w:pPr>
              <w:numPr>
                <w:ilvl w:val="0"/>
                <w:numId w:val="32"/>
              </w:numPr>
              <w:spacing w:after="45" w:line="259" w:lineRule="auto"/>
              <w:ind w:hanging="360"/>
              <w:contextualSpacing/>
              <w:rPr>
                <w:rFonts w:ascii="Corbel" w:hAnsi="Corbel" w:cs="Arial"/>
                <w:sz w:val="20"/>
              </w:rPr>
            </w:pPr>
            <w:r w:rsidRPr="00CD0E25">
              <w:rPr>
                <w:rFonts w:ascii="Corbel" w:hAnsi="Corbel" w:cs="Arial"/>
                <w:sz w:val="20"/>
              </w:rPr>
              <w:t xml:space="preserve">afleveradres; </w:t>
            </w:r>
          </w:p>
          <w:p w14:paraId="408D4464" w14:textId="77777777" w:rsidR="00C639E2" w:rsidRPr="00CD0E25" w:rsidRDefault="00C639E2" w:rsidP="00C639E2">
            <w:pPr>
              <w:numPr>
                <w:ilvl w:val="0"/>
                <w:numId w:val="32"/>
              </w:numPr>
              <w:spacing w:after="48" w:line="259" w:lineRule="auto"/>
              <w:ind w:hanging="360"/>
              <w:contextualSpacing/>
              <w:rPr>
                <w:rFonts w:ascii="Corbel" w:hAnsi="Corbel" w:cs="Arial"/>
                <w:sz w:val="20"/>
              </w:rPr>
            </w:pPr>
            <w:r w:rsidRPr="00CD0E25">
              <w:rPr>
                <w:rFonts w:ascii="Corbel" w:hAnsi="Corbel" w:cs="Arial"/>
                <w:sz w:val="20"/>
              </w:rPr>
              <w:t xml:space="preserve">naam besteller; </w:t>
            </w:r>
          </w:p>
          <w:p w14:paraId="0685806E" w14:textId="7B32537F" w:rsidR="00C639E2" w:rsidRPr="00CD0E25" w:rsidRDefault="00C639E2" w:rsidP="00C639E2">
            <w:pPr>
              <w:numPr>
                <w:ilvl w:val="0"/>
                <w:numId w:val="32"/>
              </w:numPr>
              <w:spacing w:after="46" w:line="259" w:lineRule="auto"/>
              <w:ind w:hanging="360"/>
              <w:contextualSpacing/>
              <w:rPr>
                <w:rFonts w:ascii="Corbel" w:hAnsi="Corbel" w:cs="Arial"/>
                <w:sz w:val="20"/>
              </w:rPr>
            </w:pPr>
            <w:proofErr w:type="spellStart"/>
            <w:r w:rsidRPr="00CD0E25">
              <w:rPr>
                <w:rFonts w:ascii="Corbel" w:hAnsi="Corbel" w:cs="Arial"/>
                <w:sz w:val="20"/>
              </w:rPr>
              <w:t>inkoop</w:t>
            </w:r>
            <w:r w:rsidR="005403F9">
              <w:rPr>
                <w:rFonts w:ascii="Corbel" w:hAnsi="Corbel" w:cs="Arial"/>
                <w:sz w:val="20"/>
              </w:rPr>
              <w:t>afroep</w:t>
            </w:r>
            <w:r w:rsidRPr="00CD0E25">
              <w:rPr>
                <w:rFonts w:ascii="Corbel" w:hAnsi="Corbel" w:cs="Arial"/>
                <w:sz w:val="20"/>
              </w:rPr>
              <w:t>ordernummer</w:t>
            </w:r>
            <w:proofErr w:type="spellEnd"/>
            <w:r w:rsidRPr="00CD0E25">
              <w:rPr>
                <w:rFonts w:ascii="Corbel" w:hAnsi="Corbel" w:cs="Arial"/>
                <w:sz w:val="20"/>
              </w:rPr>
              <w:t>;</w:t>
            </w:r>
          </w:p>
          <w:p w14:paraId="4A9CB61B" w14:textId="77777777" w:rsidR="00C639E2" w:rsidRPr="00CD0E25" w:rsidRDefault="00C639E2" w:rsidP="00C639E2">
            <w:pPr>
              <w:numPr>
                <w:ilvl w:val="0"/>
                <w:numId w:val="32"/>
              </w:numPr>
              <w:spacing w:after="46" w:line="259" w:lineRule="auto"/>
              <w:ind w:hanging="360"/>
              <w:contextualSpacing/>
              <w:rPr>
                <w:rFonts w:ascii="Corbel" w:hAnsi="Corbel" w:cs="Arial"/>
                <w:sz w:val="20"/>
              </w:rPr>
            </w:pPr>
            <w:r w:rsidRPr="00CD0E25">
              <w:rPr>
                <w:rFonts w:ascii="Corbel" w:hAnsi="Corbel" w:cs="Arial"/>
                <w:sz w:val="20"/>
              </w:rPr>
              <w:t xml:space="preserve">naam artikel; </w:t>
            </w:r>
          </w:p>
          <w:p w14:paraId="790301D9" w14:textId="77777777" w:rsidR="00C639E2" w:rsidRPr="00CD0E25" w:rsidRDefault="00C639E2" w:rsidP="00C639E2">
            <w:pPr>
              <w:numPr>
                <w:ilvl w:val="0"/>
                <w:numId w:val="32"/>
              </w:numPr>
              <w:spacing w:after="46" w:line="259" w:lineRule="auto"/>
              <w:ind w:hanging="360"/>
              <w:contextualSpacing/>
              <w:rPr>
                <w:rFonts w:ascii="Corbel" w:hAnsi="Corbel" w:cs="Arial"/>
                <w:sz w:val="20"/>
              </w:rPr>
            </w:pPr>
            <w:r w:rsidRPr="00CD0E25">
              <w:rPr>
                <w:rFonts w:ascii="Corbel" w:hAnsi="Corbel" w:cs="Arial"/>
                <w:sz w:val="20"/>
              </w:rPr>
              <w:t xml:space="preserve">artikelnummer artikel; </w:t>
            </w:r>
          </w:p>
          <w:p w14:paraId="036ACC16" w14:textId="77777777" w:rsidR="00C639E2" w:rsidRPr="00CD0E25" w:rsidRDefault="00C639E2" w:rsidP="00C639E2">
            <w:pPr>
              <w:numPr>
                <w:ilvl w:val="0"/>
                <w:numId w:val="32"/>
              </w:numPr>
              <w:spacing w:after="48" w:line="259" w:lineRule="auto"/>
              <w:ind w:hanging="360"/>
              <w:contextualSpacing/>
              <w:rPr>
                <w:rFonts w:ascii="Corbel" w:hAnsi="Corbel" w:cs="Arial"/>
                <w:sz w:val="20"/>
              </w:rPr>
            </w:pPr>
            <w:r w:rsidRPr="00CD0E25">
              <w:rPr>
                <w:rFonts w:ascii="Corbel" w:hAnsi="Corbel" w:cs="Arial"/>
                <w:sz w:val="20"/>
              </w:rPr>
              <w:t xml:space="preserve">hoeveelheid artikel; </w:t>
            </w:r>
          </w:p>
          <w:p w14:paraId="377AB626" w14:textId="77777777" w:rsidR="00C639E2" w:rsidRPr="00CD0E25" w:rsidRDefault="00C639E2" w:rsidP="00C639E2">
            <w:pPr>
              <w:numPr>
                <w:ilvl w:val="0"/>
                <w:numId w:val="32"/>
              </w:numPr>
              <w:spacing w:after="48" w:line="259" w:lineRule="auto"/>
              <w:ind w:hanging="360"/>
              <w:contextualSpacing/>
              <w:rPr>
                <w:rFonts w:ascii="Corbel" w:hAnsi="Corbel" w:cs="Arial"/>
                <w:sz w:val="20"/>
              </w:rPr>
            </w:pPr>
            <w:r w:rsidRPr="00CD0E25">
              <w:rPr>
                <w:rFonts w:ascii="Corbel" w:hAnsi="Corbel" w:cs="Arial"/>
                <w:sz w:val="20"/>
              </w:rPr>
              <w:t xml:space="preserve">manco’s; </w:t>
            </w:r>
          </w:p>
          <w:p w14:paraId="79AA9855" w14:textId="77777777" w:rsidR="00C639E2" w:rsidRPr="00CD0E25" w:rsidRDefault="00C639E2" w:rsidP="00C639E2">
            <w:pPr>
              <w:numPr>
                <w:ilvl w:val="0"/>
                <w:numId w:val="32"/>
              </w:numPr>
              <w:spacing w:after="46" w:line="259" w:lineRule="auto"/>
              <w:ind w:hanging="360"/>
              <w:contextualSpacing/>
              <w:rPr>
                <w:rFonts w:ascii="Corbel" w:hAnsi="Corbel" w:cs="Arial"/>
                <w:sz w:val="20"/>
              </w:rPr>
            </w:pPr>
            <w:r w:rsidRPr="00CD0E25">
              <w:rPr>
                <w:rFonts w:ascii="Corbel" w:hAnsi="Corbel" w:cs="Arial"/>
                <w:sz w:val="20"/>
              </w:rPr>
              <w:t xml:space="preserve">(verwachte) datum van nalevering in geval van incomplete levering;  </w:t>
            </w:r>
          </w:p>
          <w:p w14:paraId="20A2EE7D" w14:textId="77777777" w:rsidR="00C639E2" w:rsidRPr="00CD0E25" w:rsidRDefault="00C639E2" w:rsidP="00C639E2">
            <w:pPr>
              <w:numPr>
                <w:ilvl w:val="0"/>
                <w:numId w:val="32"/>
              </w:numPr>
              <w:spacing w:line="259" w:lineRule="auto"/>
              <w:ind w:hanging="360"/>
              <w:contextualSpacing/>
              <w:rPr>
                <w:rFonts w:ascii="Corbel" w:hAnsi="Corbel" w:cs="Arial"/>
                <w:sz w:val="20"/>
              </w:rPr>
            </w:pPr>
            <w:r w:rsidRPr="00CD0E25">
              <w:rPr>
                <w:rFonts w:ascii="Corbel" w:hAnsi="Corbel" w:cs="Arial"/>
                <w:sz w:val="20"/>
              </w:rPr>
              <w:t xml:space="preserve">bevestiging retour genomen artikelen van de vorige levering. </w:t>
            </w:r>
          </w:p>
        </w:tc>
      </w:tr>
      <w:tr w:rsidR="00C639E2" w:rsidRPr="00CD0E25" w14:paraId="371C1F93" w14:textId="77777777" w:rsidTr="00A57614">
        <w:tblPrEx>
          <w:tblCellMar>
            <w:top w:w="100" w:type="dxa"/>
            <w:right w:w="70" w:type="dxa"/>
          </w:tblCellMar>
        </w:tblPrEx>
        <w:trPr>
          <w:trHeight w:val="23"/>
        </w:trPr>
        <w:tc>
          <w:tcPr>
            <w:tcW w:w="0" w:type="auto"/>
            <w:tcBorders>
              <w:top w:val="single" w:sz="4" w:space="0" w:color="000000"/>
              <w:left w:val="single" w:sz="4" w:space="0" w:color="000000"/>
              <w:bottom w:val="single" w:sz="4" w:space="0" w:color="000000"/>
              <w:right w:val="single" w:sz="4" w:space="0" w:color="000000"/>
            </w:tcBorders>
          </w:tcPr>
          <w:p w14:paraId="2030F4DB"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112E4510" w14:textId="77777777"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Afwijkingen worden vermeld op de pakbon. </w:t>
            </w:r>
          </w:p>
        </w:tc>
      </w:tr>
      <w:tr w:rsidR="00C639E2" w:rsidRPr="00CD0E25" w14:paraId="05F559D5" w14:textId="77777777" w:rsidTr="00A57614">
        <w:trPr>
          <w:trHeight w:val="327"/>
        </w:trPr>
        <w:tc>
          <w:tcPr>
            <w:tcW w:w="0" w:type="auto"/>
            <w:gridSpan w:val="2"/>
            <w:tcBorders>
              <w:top w:val="single" w:sz="4" w:space="0" w:color="000000"/>
              <w:left w:val="single" w:sz="4" w:space="0" w:color="000000"/>
              <w:bottom w:val="single" w:sz="4" w:space="0" w:color="000000"/>
              <w:right w:val="single" w:sz="4" w:space="0" w:color="000000"/>
            </w:tcBorders>
          </w:tcPr>
          <w:p w14:paraId="461DF2B8" w14:textId="77777777" w:rsidR="00C639E2" w:rsidRPr="00CD0E25" w:rsidRDefault="00C639E2" w:rsidP="00A57614">
            <w:pPr>
              <w:spacing w:line="259" w:lineRule="auto"/>
              <w:ind w:left="2"/>
              <w:contextualSpacing/>
              <w:rPr>
                <w:rFonts w:ascii="Corbel" w:hAnsi="Corbel" w:cs="Arial"/>
                <w:sz w:val="20"/>
              </w:rPr>
            </w:pPr>
            <w:r w:rsidRPr="00CD0E25">
              <w:rPr>
                <w:rFonts w:ascii="Corbel" w:eastAsia="Arial" w:hAnsi="Corbel" w:cs="Arial"/>
                <w:b/>
                <w:sz w:val="20"/>
              </w:rPr>
              <w:t xml:space="preserve">Communicatie </w:t>
            </w:r>
          </w:p>
        </w:tc>
      </w:tr>
      <w:tr w:rsidR="00C639E2" w:rsidRPr="00CD0E25" w14:paraId="5072CD89" w14:textId="77777777" w:rsidTr="00A57614">
        <w:trPr>
          <w:trHeight w:val="533"/>
        </w:trPr>
        <w:tc>
          <w:tcPr>
            <w:tcW w:w="0" w:type="auto"/>
            <w:tcBorders>
              <w:top w:val="single" w:sz="4" w:space="0" w:color="000000"/>
              <w:left w:val="single" w:sz="4" w:space="0" w:color="000000"/>
              <w:bottom w:val="single" w:sz="4" w:space="0" w:color="000000"/>
              <w:right w:val="single" w:sz="4" w:space="0" w:color="000000"/>
            </w:tcBorders>
          </w:tcPr>
          <w:p w14:paraId="308403D1"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3932EAF" w14:textId="7953D39B" w:rsidR="00C639E2" w:rsidRPr="00CD0E25" w:rsidRDefault="00C639E2" w:rsidP="00927157">
            <w:pPr>
              <w:spacing w:line="259" w:lineRule="auto"/>
              <w:contextualSpacing/>
              <w:rPr>
                <w:rFonts w:ascii="Corbel" w:hAnsi="Corbel" w:cs="Arial"/>
                <w:sz w:val="20"/>
              </w:rPr>
            </w:pPr>
            <w:r w:rsidRPr="00CD0E25">
              <w:rPr>
                <w:rFonts w:ascii="Corbel" w:hAnsi="Corbel" w:cs="Arial"/>
                <w:sz w:val="20"/>
              </w:rPr>
              <w:t>De Inschrijver stelt één vaste accountmanager met een vervanger beschikbaar. De vaste accountmanager en/of vaste vervanger van de Inschrijver is telefonisch bereikbaar op maandag t/m vrijdag van 08:30 tot 17:00.</w:t>
            </w:r>
            <w:r w:rsidRPr="00CD0E25">
              <w:rPr>
                <w:rFonts w:ascii="Corbel" w:eastAsia="Georgia" w:hAnsi="Corbel" w:cs="Arial"/>
                <w:i/>
                <w:sz w:val="20"/>
              </w:rPr>
              <w:t xml:space="preserve"> </w:t>
            </w:r>
          </w:p>
        </w:tc>
      </w:tr>
      <w:tr w:rsidR="00C639E2" w:rsidRPr="00CD0E25" w14:paraId="458935D3" w14:textId="77777777" w:rsidTr="00A57614">
        <w:trPr>
          <w:trHeight w:val="431"/>
        </w:trPr>
        <w:tc>
          <w:tcPr>
            <w:tcW w:w="0" w:type="auto"/>
            <w:tcBorders>
              <w:top w:val="single" w:sz="4" w:space="0" w:color="000000"/>
              <w:left w:val="single" w:sz="4" w:space="0" w:color="000000"/>
              <w:bottom w:val="single" w:sz="4" w:space="0" w:color="000000"/>
              <w:right w:val="single" w:sz="4" w:space="0" w:color="000000"/>
            </w:tcBorders>
          </w:tcPr>
          <w:p w14:paraId="5F43D211"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47DEB316" w14:textId="1FE9D9B8" w:rsidR="00C639E2" w:rsidRPr="00CD0E25" w:rsidRDefault="00C639E2" w:rsidP="00927157">
            <w:pPr>
              <w:spacing w:line="259" w:lineRule="auto"/>
              <w:contextualSpacing/>
              <w:rPr>
                <w:rFonts w:ascii="Corbel" w:hAnsi="Corbel" w:cs="Arial"/>
                <w:sz w:val="20"/>
              </w:rPr>
            </w:pPr>
            <w:r w:rsidRPr="00CD0E25">
              <w:rPr>
                <w:rFonts w:ascii="Corbel" w:hAnsi="Corbel" w:cs="Arial"/>
                <w:sz w:val="20"/>
              </w:rPr>
              <w:t xml:space="preserve">Zowel de accountmanager als de vervanger dienen te beschikken over een goede mondelinge en schriftelijke uitdrukkingsvaardigheid in de Nederlandse taal. </w:t>
            </w:r>
          </w:p>
        </w:tc>
      </w:tr>
      <w:tr w:rsidR="00C639E2" w:rsidRPr="00CD0E25" w14:paraId="58361C17" w14:textId="77777777" w:rsidTr="00A57614">
        <w:trPr>
          <w:trHeight w:val="411"/>
        </w:trPr>
        <w:tc>
          <w:tcPr>
            <w:tcW w:w="0" w:type="auto"/>
            <w:tcBorders>
              <w:top w:val="single" w:sz="4" w:space="0" w:color="000000"/>
              <w:left w:val="single" w:sz="4" w:space="0" w:color="000000"/>
              <w:bottom w:val="single" w:sz="4" w:space="0" w:color="000000"/>
              <w:right w:val="single" w:sz="4" w:space="0" w:color="000000"/>
            </w:tcBorders>
          </w:tcPr>
          <w:p w14:paraId="3BE2A988"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18EA3FF" w14:textId="3CDCEA48"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Indien er wijzigingen zijn in de contactgegevens van de Inschrijver en/of vaste accountmanager en/of vaste vervanger, geeft de Inschrijver dit direct door aan de </w:t>
            </w:r>
            <w:r w:rsidR="0003462A">
              <w:rPr>
                <w:rFonts w:ascii="Corbel" w:hAnsi="Corbel" w:cs="Arial"/>
                <w:sz w:val="20"/>
              </w:rPr>
              <w:t>Gemeente</w:t>
            </w:r>
            <w:r w:rsidRPr="00CD0E25">
              <w:rPr>
                <w:rFonts w:ascii="Corbel" w:hAnsi="Corbel" w:cs="Arial"/>
                <w:sz w:val="20"/>
              </w:rPr>
              <w:t xml:space="preserve">.  </w:t>
            </w:r>
          </w:p>
        </w:tc>
      </w:tr>
      <w:tr w:rsidR="00C639E2" w:rsidRPr="00CD0E25" w14:paraId="24C057CC" w14:textId="77777777" w:rsidTr="00A57614">
        <w:trPr>
          <w:trHeight w:val="1107"/>
        </w:trPr>
        <w:tc>
          <w:tcPr>
            <w:tcW w:w="0" w:type="auto"/>
            <w:tcBorders>
              <w:top w:val="single" w:sz="4" w:space="0" w:color="000000"/>
              <w:left w:val="single" w:sz="4" w:space="0" w:color="000000"/>
              <w:bottom w:val="single" w:sz="4" w:space="0" w:color="000000"/>
              <w:right w:val="single" w:sz="4" w:space="0" w:color="000000"/>
            </w:tcBorders>
          </w:tcPr>
          <w:p w14:paraId="2EE08FE0"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7FC4A6E" w14:textId="305A973E"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Bij aanvang van de te sluiten overeenkomst zal de </w:t>
            </w:r>
            <w:r w:rsidR="0003462A">
              <w:rPr>
                <w:rFonts w:ascii="Corbel" w:hAnsi="Corbel" w:cs="Arial"/>
                <w:sz w:val="20"/>
              </w:rPr>
              <w:t>Gemeente</w:t>
            </w:r>
            <w:r w:rsidRPr="00CD0E25">
              <w:rPr>
                <w:rFonts w:ascii="Corbel" w:hAnsi="Corbel" w:cs="Arial"/>
                <w:sz w:val="20"/>
              </w:rPr>
              <w:t xml:space="preserve"> een opgave doen van de bestellers die bevoegd zijn tot het doen van welke bestellingen. Bestellingen gedaan door andere dan de genoemde bestellers worden niet geaccepteerd door de Inschrijver tenzij deze bestellingen eerst bevestigd worden door een daartoe bevoegde persoon van de </w:t>
            </w:r>
            <w:r w:rsidR="0003462A">
              <w:rPr>
                <w:rFonts w:ascii="Corbel" w:hAnsi="Corbel" w:cs="Arial"/>
                <w:sz w:val="20"/>
              </w:rPr>
              <w:t>Gemeente</w:t>
            </w:r>
            <w:r w:rsidRPr="00CD0E25">
              <w:rPr>
                <w:rFonts w:ascii="Corbel" w:hAnsi="Corbel" w:cs="Arial"/>
                <w:sz w:val="20"/>
              </w:rPr>
              <w:t xml:space="preserve">.  </w:t>
            </w:r>
          </w:p>
        </w:tc>
      </w:tr>
      <w:tr w:rsidR="00C639E2" w:rsidRPr="00CD0E25" w14:paraId="59E5E9E0" w14:textId="77777777" w:rsidTr="00A57614">
        <w:trPr>
          <w:trHeight w:val="317"/>
        </w:trPr>
        <w:tc>
          <w:tcPr>
            <w:tcW w:w="0" w:type="auto"/>
            <w:tcBorders>
              <w:top w:val="single" w:sz="4" w:space="0" w:color="000000"/>
              <w:left w:val="single" w:sz="4" w:space="0" w:color="000000"/>
              <w:bottom w:val="single" w:sz="4" w:space="0" w:color="000000"/>
              <w:right w:val="single" w:sz="4" w:space="0" w:color="000000"/>
            </w:tcBorders>
          </w:tcPr>
          <w:p w14:paraId="01F4EE14"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2C5E14E3" w14:textId="7086D2BA"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Van de Insch</w:t>
            </w:r>
            <w:r w:rsidR="007324A4">
              <w:rPr>
                <w:rFonts w:ascii="Corbel" w:hAnsi="Corbel" w:cs="Arial"/>
                <w:sz w:val="20"/>
              </w:rPr>
              <w:t>rijver wordt een actief support</w:t>
            </w:r>
            <w:r w:rsidRPr="00CD0E25">
              <w:rPr>
                <w:rFonts w:ascii="Corbel" w:hAnsi="Corbel" w:cs="Arial"/>
                <w:sz w:val="20"/>
              </w:rPr>
              <w:t>beleid verwacht in de richting van de contractmanagers van de Gemeente en waar nodig naar de beheerders van de diverse locaties die vallen onder deze overeenkomst. Hieronder wordt in ieder geval verstaan:</w:t>
            </w:r>
          </w:p>
          <w:p w14:paraId="305414F8" w14:textId="7F4F13F7" w:rsidR="00C639E2" w:rsidRPr="00CD0E25" w:rsidRDefault="00C639E2" w:rsidP="00C639E2">
            <w:pPr>
              <w:numPr>
                <w:ilvl w:val="0"/>
                <w:numId w:val="28"/>
              </w:numPr>
              <w:spacing w:after="49" w:line="259" w:lineRule="auto"/>
              <w:ind w:hanging="360"/>
              <w:contextualSpacing/>
              <w:rPr>
                <w:rFonts w:ascii="Corbel" w:hAnsi="Corbel" w:cs="Arial"/>
                <w:sz w:val="20"/>
              </w:rPr>
            </w:pPr>
            <w:r w:rsidRPr="00CD0E25">
              <w:rPr>
                <w:rFonts w:ascii="Corbel" w:hAnsi="Corbel" w:cs="Arial"/>
                <w:sz w:val="20"/>
              </w:rPr>
              <w:t xml:space="preserve">de Gemeente informeren als een besteld artikel niet leverbaar is; </w:t>
            </w:r>
          </w:p>
          <w:p w14:paraId="24B54A08" w14:textId="17BDE83D" w:rsidR="00C639E2" w:rsidRPr="00CD0E25" w:rsidRDefault="00C639E2" w:rsidP="0003462A">
            <w:pPr>
              <w:numPr>
                <w:ilvl w:val="0"/>
                <w:numId w:val="28"/>
              </w:numPr>
              <w:spacing w:after="49" w:line="259" w:lineRule="auto"/>
              <w:ind w:hanging="360"/>
              <w:contextualSpacing/>
              <w:rPr>
                <w:rFonts w:ascii="Corbel" w:hAnsi="Corbel" w:cs="Arial"/>
                <w:sz w:val="20"/>
              </w:rPr>
            </w:pPr>
            <w:r w:rsidRPr="00CD0E25">
              <w:rPr>
                <w:rFonts w:ascii="Corbel" w:hAnsi="Corbel" w:cs="Arial"/>
                <w:sz w:val="20"/>
              </w:rPr>
              <w:t xml:space="preserve">alternatieven aandragen met dezelfde/ gelijkwaardige kwaliteit aan de contractpersonen van de Gemeente in het geval een artikel niet meer leverbaar is of in het geval van een manco.  </w:t>
            </w:r>
          </w:p>
        </w:tc>
      </w:tr>
      <w:tr w:rsidR="00C639E2" w:rsidRPr="00CD0E25" w14:paraId="4238BEEF" w14:textId="77777777" w:rsidTr="00A57614">
        <w:tblPrEx>
          <w:tblCellMar>
            <w:top w:w="102" w:type="dxa"/>
            <w:right w:w="82" w:type="dxa"/>
          </w:tblCellMar>
        </w:tblPrEx>
        <w:trPr>
          <w:trHeight w:val="34"/>
        </w:trPr>
        <w:tc>
          <w:tcPr>
            <w:tcW w:w="0" w:type="auto"/>
            <w:gridSpan w:val="2"/>
            <w:tcBorders>
              <w:top w:val="single" w:sz="4" w:space="0" w:color="000000"/>
              <w:left w:val="single" w:sz="4" w:space="0" w:color="000000"/>
              <w:bottom w:val="single" w:sz="4" w:space="0" w:color="000000"/>
              <w:right w:val="single" w:sz="4" w:space="0" w:color="000000"/>
            </w:tcBorders>
          </w:tcPr>
          <w:p w14:paraId="556942E9" w14:textId="77777777" w:rsidR="00C639E2" w:rsidRPr="00CD0E25" w:rsidRDefault="00C639E2" w:rsidP="00A57614">
            <w:pPr>
              <w:spacing w:line="259" w:lineRule="auto"/>
              <w:ind w:left="2"/>
              <w:contextualSpacing/>
              <w:rPr>
                <w:rFonts w:ascii="Corbel" w:hAnsi="Corbel" w:cs="Arial"/>
                <w:sz w:val="20"/>
              </w:rPr>
            </w:pPr>
            <w:r w:rsidRPr="00CD0E25">
              <w:rPr>
                <w:rFonts w:ascii="Corbel" w:hAnsi="Corbel" w:cs="Arial"/>
                <w:sz w:val="20"/>
              </w:rPr>
              <w:br w:type="page"/>
            </w:r>
            <w:r w:rsidRPr="00CD0E25">
              <w:rPr>
                <w:rFonts w:ascii="Corbel" w:hAnsi="Corbel" w:cs="Arial"/>
                <w:sz w:val="20"/>
              </w:rPr>
              <w:br w:type="page"/>
            </w:r>
            <w:r w:rsidRPr="00CD0E25">
              <w:rPr>
                <w:rFonts w:ascii="Corbel" w:eastAsia="Arial" w:hAnsi="Corbel" w:cs="Arial"/>
                <w:b/>
                <w:sz w:val="20"/>
              </w:rPr>
              <w:t xml:space="preserve">Overleg </w:t>
            </w:r>
          </w:p>
        </w:tc>
      </w:tr>
      <w:tr w:rsidR="00C639E2" w:rsidRPr="00CD0E25" w14:paraId="5A17B53D" w14:textId="77777777" w:rsidTr="00A57614">
        <w:tblPrEx>
          <w:tblCellMar>
            <w:top w:w="102" w:type="dxa"/>
            <w:right w:w="82" w:type="dxa"/>
          </w:tblCellMar>
        </w:tblPrEx>
        <w:trPr>
          <w:trHeight w:val="845"/>
        </w:trPr>
        <w:tc>
          <w:tcPr>
            <w:tcW w:w="0" w:type="auto"/>
            <w:tcBorders>
              <w:top w:val="single" w:sz="4" w:space="0" w:color="000000"/>
              <w:left w:val="single" w:sz="4" w:space="0" w:color="000000"/>
              <w:bottom w:val="single" w:sz="4" w:space="0" w:color="000000"/>
              <w:right w:val="single" w:sz="4" w:space="0" w:color="000000"/>
            </w:tcBorders>
          </w:tcPr>
          <w:p w14:paraId="1601ABF2"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92E2393" w14:textId="21D17156" w:rsidR="00C639E2" w:rsidRPr="00CD0E25" w:rsidRDefault="008B6BFE" w:rsidP="001C4F03">
            <w:pPr>
              <w:spacing w:line="286" w:lineRule="auto"/>
              <w:contextualSpacing/>
              <w:rPr>
                <w:rFonts w:ascii="Corbel" w:hAnsi="Corbel" w:cs="Arial"/>
                <w:sz w:val="20"/>
              </w:rPr>
            </w:pPr>
            <w:r>
              <w:rPr>
                <w:rFonts w:ascii="Corbel" w:hAnsi="Corbel" w:cs="Arial"/>
                <w:sz w:val="20"/>
              </w:rPr>
              <w:t>Vier</w:t>
            </w:r>
            <w:r w:rsidR="00C639E2" w:rsidRPr="00CD0E25">
              <w:rPr>
                <w:rFonts w:ascii="Corbel" w:hAnsi="Corbel" w:cs="Arial"/>
                <w:sz w:val="20"/>
              </w:rPr>
              <w:t xml:space="preserve">maal per jaar (of zoveel frequenter als dit door één van de partijen noodzakelijk wordt bevonden) vindt een Service Level overleg plaats tussen contractmanager van de </w:t>
            </w:r>
            <w:r w:rsidR="0003462A">
              <w:rPr>
                <w:rFonts w:ascii="Corbel" w:hAnsi="Corbel" w:cs="Arial"/>
                <w:sz w:val="20"/>
              </w:rPr>
              <w:t>Gemeente</w:t>
            </w:r>
            <w:r w:rsidR="00C639E2" w:rsidRPr="00CD0E25">
              <w:rPr>
                <w:rFonts w:ascii="Corbel" w:hAnsi="Corbel" w:cs="Arial"/>
                <w:sz w:val="20"/>
              </w:rPr>
              <w:t xml:space="preserve"> en de </w:t>
            </w:r>
            <w:r w:rsidR="001C4F03">
              <w:rPr>
                <w:rFonts w:ascii="Corbel" w:hAnsi="Corbel" w:cs="Arial"/>
                <w:sz w:val="20"/>
              </w:rPr>
              <w:t>Opdrachtnemer</w:t>
            </w:r>
            <w:r w:rsidR="00C639E2" w:rsidRPr="00CD0E25">
              <w:rPr>
                <w:rFonts w:ascii="Corbel" w:hAnsi="Corbel" w:cs="Arial"/>
                <w:sz w:val="20"/>
              </w:rPr>
              <w:t xml:space="preserve">. Tijdens dit overleg wordt de dienstverlening (samenwerking) inhoudelijk besproken. </w:t>
            </w:r>
          </w:p>
        </w:tc>
      </w:tr>
      <w:tr w:rsidR="00C639E2" w:rsidRPr="00CD0E25" w14:paraId="670AE348" w14:textId="77777777" w:rsidTr="00A57614">
        <w:tblPrEx>
          <w:tblCellMar>
            <w:top w:w="102" w:type="dxa"/>
            <w:right w:w="82" w:type="dxa"/>
          </w:tblCellMar>
        </w:tblPrEx>
        <w:trPr>
          <w:trHeight w:val="588"/>
        </w:trPr>
        <w:tc>
          <w:tcPr>
            <w:tcW w:w="0" w:type="auto"/>
            <w:tcBorders>
              <w:top w:val="single" w:sz="4" w:space="0" w:color="000000"/>
              <w:left w:val="single" w:sz="4" w:space="0" w:color="000000"/>
              <w:bottom w:val="single" w:sz="4" w:space="0" w:color="000000"/>
              <w:right w:val="single" w:sz="4" w:space="0" w:color="000000"/>
            </w:tcBorders>
          </w:tcPr>
          <w:p w14:paraId="5A90C225"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E74EF3D" w14:textId="3DFB0B7B" w:rsidR="00C639E2" w:rsidRPr="00CD0E25" w:rsidRDefault="00C639E2" w:rsidP="00A57614">
            <w:pPr>
              <w:spacing w:line="259" w:lineRule="auto"/>
              <w:ind w:right="23"/>
              <w:contextualSpacing/>
              <w:rPr>
                <w:rFonts w:ascii="Corbel" w:hAnsi="Corbel" w:cs="Arial"/>
                <w:sz w:val="20"/>
              </w:rPr>
            </w:pPr>
            <w:r w:rsidRPr="00CD0E25">
              <w:rPr>
                <w:rFonts w:ascii="Corbel" w:hAnsi="Corbel" w:cs="Arial"/>
                <w:sz w:val="20"/>
              </w:rPr>
              <w:t xml:space="preserve">De Inschrijver stelt binnen tien werkdagen na het overleg een concept verslag op en legt dit ter acceptatie voor aan de </w:t>
            </w:r>
            <w:r w:rsidR="0003462A">
              <w:rPr>
                <w:rFonts w:ascii="Corbel" w:hAnsi="Corbel" w:cs="Arial"/>
                <w:sz w:val="20"/>
              </w:rPr>
              <w:t>Gemeente</w:t>
            </w:r>
            <w:r w:rsidRPr="00CD0E25">
              <w:rPr>
                <w:rFonts w:ascii="Corbel" w:hAnsi="Corbel" w:cs="Arial"/>
                <w:sz w:val="20"/>
              </w:rPr>
              <w:t xml:space="preserve">. </w:t>
            </w:r>
          </w:p>
        </w:tc>
      </w:tr>
      <w:tr w:rsidR="00C639E2" w:rsidRPr="00CD0E25" w14:paraId="43BF7311" w14:textId="77777777" w:rsidTr="00A57614">
        <w:tblPrEx>
          <w:tblCellMar>
            <w:top w:w="102" w:type="dxa"/>
            <w:right w:w="82" w:type="dxa"/>
          </w:tblCellMar>
        </w:tblPrEx>
        <w:trPr>
          <w:trHeight w:val="150"/>
        </w:trPr>
        <w:tc>
          <w:tcPr>
            <w:tcW w:w="0" w:type="auto"/>
            <w:gridSpan w:val="2"/>
            <w:tcBorders>
              <w:top w:val="single" w:sz="4" w:space="0" w:color="000000"/>
              <w:left w:val="single" w:sz="4" w:space="0" w:color="000000"/>
              <w:bottom w:val="single" w:sz="4" w:space="0" w:color="000000"/>
              <w:right w:val="single" w:sz="4" w:space="0" w:color="000000"/>
            </w:tcBorders>
          </w:tcPr>
          <w:p w14:paraId="27BE1F31" w14:textId="77777777" w:rsidR="00C639E2" w:rsidRPr="00CD0E25" w:rsidRDefault="00C639E2" w:rsidP="00A57614">
            <w:pPr>
              <w:spacing w:line="259" w:lineRule="auto"/>
              <w:ind w:left="2"/>
              <w:contextualSpacing/>
              <w:rPr>
                <w:rFonts w:ascii="Corbel" w:hAnsi="Corbel" w:cs="Arial"/>
                <w:sz w:val="20"/>
              </w:rPr>
            </w:pPr>
            <w:r w:rsidRPr="00CD0E25">
              <w:rPr>
                <w:rFonts w:ascii="Corbel" w:hAnsi="Corbel" w:cs="Arial"/>
                <w:sz w:val="20"/>
              </w:rPr>
              <w:br w:type="page"/>
            </w:r>
            <w:r w:rsidRPr="00CD0E25">
              <w:rPr>
                <w:rFonts w:ascii="Corbel" w:eastAsia="Arial" w:hAnsi="Corbel" w:cs="Arial"/>
                <w:b/>
                <w:sz w:val="20"/>
              </w:rPr>
              <w:t xml:space="preserve">Rapportage </w:t>
            </w:r>
          </w:p>
        </w:tc>
      </w:tr>
      <w:tr w:rsidR="00C639E2" w:rsidRPr="00CD0E25" w14:paraId="49F40E8B" w14:textId="77777777" w:rsidTr="00A57614">
        <w:tblPrEx>
          <w:tblCellMar>
            <w:top w:w="102" w:type="dxa"/>
            <w:right w:w="82" w:type="dxa"/>
          </w:tblCellMar>
        </w:tblPrEx>
        <w:trPr>
          <w:trHeight w:val="679"/>
        </w:trPr>
        <w:tc>
          <w:tcPr>
            <w:tcW w:w="0" w:type="auto"/>
            <w:tcBorders>
              <w:top w:val="single" w:sz="4" w:space="0" w:color="000000"/>
              <w:left w:val="single" w:sz="4" w:space="0" w:color="000000"/>
              <w:bottom w:val="single" w:sz="4" w:space="0" w:color="000000"/>
              <w:right w:val="single" w:sz="4" w:space="0" w:color="000000"/>
            </w:tcBorders>
          </w:tcPr>
          <w:p w14:paraId="22AE2BF8"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ED985F0" w14:textId="4E85C714"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De Inschrijver dient elk kwartaal per dienst managementinformatie te verschaffen aan de </w:t>
            </w:r>
            <w:r w:rsidR="0003462A">
              <w:rPr>
                <w:rFonts w:ascii="Corbel" w:hAnsi="Corbel" w:cs="Arial"/>
                <w:sz w:val="20"/>
              </w:rPr>
              <w:t>Gemeente</w:t>
            </w:r>
            <w:r w:rsidRPr="00CD0E25">
              <w:rPr>
                <w:rFonts w:ascii="Corbel" w:hAnsi="Corbel" w:cs="Arial"/>
                <w:sz w:val="20"/>
              </w:rPr>
              <w:t xml:space="preserve">. Deze informatie dient digitaal, in een Excel-spreadsheet, binnen twee weken nadat het betreffende kwartaal is afgelopen, te worden aangeleverd. </w:t>
            </w:r>
          </w:p>
        </w:tc>
      </w:tr>
      <w:tr w:rsidR="00C639E2" w:rsidRPr="00CD0E25" w14:paraId="10B116BD" w14:textId="77777777" w:rsidTr="00A57614">
        <w:tblPrEx>
          <w:tblCellMar>
            <w:top w:w="102" w:type="dxa"/>
            <w:right w:w="82" w:type="dxa"/>
          </w:tblCellMar>
        </w:tblPrEx>
        <w:trPr>
          <w:trHeight w:val="2146"/>
        </w:trPr>
        <w:tc>
          <w:tcPr>
            <w:tcW w:w="0" w:type="auto"/>
            <w:tcBorders>
              <w:top w:val="single" w:sz="4" w:space="0" w:color="000000"/>
              <w:left w:val="single" w:sz="4" w:space="0" w:color="000000"/>
              <w:bottom w:val="single" w:sz="4" w:space="0" w:color="000000"/>
              <w:right w:val="single" w:sz="4" w:space="0" w:color="000000"/>
            </w:tcBorders>
          </w:tcPr>
          <w:p w14:paraId="6B5A2B79"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D42A5CF" w14:textId="77777777" w:rsidR="00C639E2" w:rsidRPr="00CD0E25" w:rsidRDefault="00C639E2" w:rsidP="00A57614">
            <w:pPr>
              <w:spacing w:after="53" w:line="259" w:lineRule="auto"/>
              <w:contextualSpacing/>
              <w:rPr>
                <w:rFonts w:ascii="Corbel" w:hAnsi="Corbel" w:cs="Arial"/>
                <w:sz w:val="20"/>
              </w:rPr>
            </w:pPr>
            <w:r w:rsidRPr="00CD0E25">
              <w:rPr>
                <w:rFonts w:ascii="Corbel" w:hAnsi="Corbel" w:cs="Arial"/>
                <w:sz w:val="20"/>
              </w:rPr>
              <w:t xml:space="preserve">De managementinformatie dient minimaal de volgende informatie te bevatten: </w:t>
            </w:r>
          </w:p>
          <w:p w14:paraId="00DFE2ED" w14:textId="77777777" w:rsidR="00C639E2" w:rsidRPr="00CD0E25" w:rsidRDefault="00C639E2" w:rsidP="00C639E2">
            <w:pPr>
              <w:numPr>
                <w:ilvl w:val="0"/>
                <w:numId w:val="29"/>
              </w:numPr>
              <w:spacing w:after="46" w:line="259" w:lineRule="auto"/>
              <w:ind w:hanging="360"/>
              <w:contextualSpacing/>
              <w:rPr>
                <w:rFonts w:ascii="Corbel" w:hAnsi="Corbel" w:cs="Arial"/>
                <w:sz w:val="20"/>
              </w:rPr>
            </w:pPr>
            <w:r w:rsidRPr="00CD0E25">
              <w:rPr>
                <w:rFonts w:ascii="Corbel" w:hAnsi="Corbel" w:cs="Arial"/>
                <w:sz w:val="20"/>
              </w:rPr>
              <w:t xml:space="preserve">afnameoverzicht per afleverlocatie, gespecificeerd per artikel, in aantallen en in Euro’s refererend naar factuurnummer; </w:t>
            </w:r>
          </w:p>
          <w:p w14:paraId="281140CB" w14:textId="73D876A2" w:rsidR="00C639E2" w:rsidRPr="00CD0E25" w:rsidRDefault="00C639E2" w:rsidP="00C639E2">
            <w:pPr>
              <w:numPr>
                <w:ilvl w:val="0"/>
                <w:numId w:val="29"/>
              </w:numPr>
              <w:spacing w:after="16" w:line="299" w:lineRule="auto"/>
              <w:ind w:hanging="360"/>
              <w:contextualSpacing/>
              <w:rPr>
                <w:rFonts w:ascii="Corbel" w:hAnsi="Corbel" w:cs="Arial"/>
                <w:sz w:val="20"/>
              </w:rPr>
            </w:pPr>
            <w:r w:rsidRPr="00CD0E25">
              <w:rPr>
                <w:rFonts w:ascii="Corbel" w:hAnsi="Corbel" w:cs="Arial"/>
                <w:sz w:val="20"/>
              </w:rPr>
              <w:t>afnameoverzicht van alle afleverlocaties tezamen, gespecificeerd per artikel, in aantallen en in Euro’s refererend naar</w:t>
            </w:r>
            <w:r w:rsidR="00BF31E4">
              <w:rPr>
                <w:rFonts w:ascii="Corbel" w:hAnsi="Corbel" w:cs="Arial"/>
                <w:sz w:val="20"/>
              </w:rPr>
              <w:t xml:space="preserve"> </w:t>
            </w:r>
            <w:r w:rsidRPr="00CD0E25">
              <w:rPr>
                <w:rFonts w:ascii="Corbel" w:hAnsi="Corbel" w:cs="Arial"/>
                <w:sz w:val="20"/>
              </w:rPr>
              <w:t xml:space="preserve">factuurnummer; </w:t>
            </w:r>
          </w:p>
          <w:p w14:paraId="38EF630C" w14:textId="77777777" w:rsidR="00C639E2" w:rsidRPr="00CD0E25" w:rsidRDefault="00C639E2" w:rsidP="00C639E2">
            <w:pPr>
              <w:numPr>
                <w:ilvl w:val="0"/>
                <w:numId w:val="29"/>
              </w:numPr>
              <w:spacing w:after="46" w:line="259" w:lineRule="auto"/>
              <w:ind w:hanging="360"/>
              <w:contextualSpacing/>
              <w:rPr>
                <w:rFonts w:ascii="Corbel" w:hAnsi="Corbel" w:cs="Arial"/>
                <w:sz w:val="20"/>
              </w:rPr>
            </w:pPr>
            <w:r w:rsidRPr="00CD0E25">
              <w:rPr>
                <w:rFonts w:ascii="Corbel" w:hAnsi="Corbel" w:cs="Arial"/>
                <w:sz w:val="20"/>
              </w:rPr>
              <w:t>omzet per artikel uit kernassortiment (in aantallen en in Euro’s);</w:t>
            </w:r>
          </w:p>
          <w:p w14:paraId="52B78449" w14:textId="77777777" w:rsidR="00C639E2" w:rsidRPr="00CD0E25" w:rsidRDefault="00C639E2" w:rsidP="00C639E2">
            <w:pPr>
              <w:numPr>
                <w:ilvl w:val="0"/>
                <w:numId w:val="29"/>
              </w:numPr>
              <w:spacing w:after="46" w:line="259" w:lineRule="auto"/>
              <w:ind w:hanging="360"/>
              <w:contextualSpacing/>
              <w:rPr>
                <w:rFonts w:ascii="Corbel" w:hAnsi="Corbel" w:cs="Arial"/>
                <w:sz w:val="20"/>
              </w:rPr>
            </w:pPr>
            <w:r w:rsidRPr="00CD0E25">
              <w:rPr>
                <w:rFonts w:ascii="Corbel" w:hAnsi="Corbel" w:cs="Arial"/>
                <w:sz w:val="20"/>
              </w:rPr>
              <w:t xml:space="preserve">omzet per artikel uit randassortiment (in aantallen en in Euro’s); </w:t>
            </w:r>
          </w:p>
          <w:p w14:paraId="655ABA3C" w14:textId="77777777" w:rsidR="00C639E2" w:rsidRPr="00CD0E25" w:rsidRDefault="00C639E2" w:rsidP="00C639E2">
            <w:pPr>
              <w:numPr>
                <w:ilvl w:val="0"/>
                <w:numId w:val="29"/>
              </w:numPr>
              <w:spacing w:after="49" w:line="259" w:lineRule="auto"/>
              <w:ind w:hanging="360"/>
              <w:contextualSpacing/>
              <w:rPr>
                <w:rFonts w:ascii="Corbel" w:hAnsi="Corbel" w:cs="Arial"/>
                <w:sz w:val="20"/>
              </w:rPr>
            </w:pPr>
            <w:r w:rsidRPr="00CD0E25">
              <w:rPr>
                <w:rFonts w:ascii="Corbel" w:hAnsi="Corbel" w:cs="Arial"/>
                <w:sz w:val="20"/>
              </w:rPr>
              <w:t xml:space="preserve">uitleveringsgraad; </w:t>
            </w:r>
          </w:p>
          <w:p w14:paraId="64A78834" w14:textId="2E30AF27" w:rsidR="00C639E2" w:rsidRPr="00CD0E25" w:rsidRDefault="00C639E2" w:rsidP="00C639E2">
            <w:pPr>
              <w:numPr>
                <w:ilvl w:val="0"/>
                <w:numId w:val="29"/>
              </w:numPr>
              <w:spacing w:after="46" w:line="259" w:lineRule="auto"/>
              <w:ind w:hanging="360"/>
              <w:contextualSpacing/>
              <w:rPr>
                <w:rFonts w:ascii="Corbel" w:hAnsi="Corbel" w:cs="Arial"/>
                <w:sz w:val="20"/>
              </w:rPr>
            </w:pPr>
            <w:r w:rsidRPr="00CD0E25">
              <w:rPr>
                <w:rFonts w:ascii="Corbel" w:hAnsi="Corbel" w:cs="Arial"/>
                <w:sz w:val="20"/>
              </w:rPr>
              <w:t xml:space="preserve">prijsstelling/prijswijzigingen op artikelen besteld door de </w:t>
            </w:r>
            <w:r w:rsidR="0003462A">
              <w:rPr>
                <w:rFonts w:ascii="Corbel" w:hAnsi="Corbel" w:cs="Arial"/>
                <w:sz w:val="20"/>
              </w:rPr>
              <w:t>Gemeente</w:t>
            </w:r>
            <w:r w:rsidRPr="00CD0E25">
              <w:rPr>
                <w:rFonts w:ascii="Corbel" w:hAnsi="Corbel" w:cs="Arial"/>
                <w:sz w:val="20"/>
              </w:rPr>
              <w:t xml:space="preserve">; </w:t>
            </w:r>
          </w:p>
          <w:p w14:paraId="0A212F20" w14:textId="77777777" w:rsidR="00C639E2" w:rsidRPr="00CD0E25" w:rsidRDefault="00C639E2" w:rsidP="00C639E2">
            <w:pPr>
              <w:numPr>
                <w:ilvl w:val="0"/>
                <w:numId w:val="29"/>
              </w:numPr>
              <w:spacing w:after="48" w:line="259" w:lineRule="auto"/>
              <w:ind w:hanging="360"/>
              <w:contextualSpacing/>
              <w:rPr>
                <w:rFonts w:ascii="Corbel" w:hAnsi="Corbel" w:cs="Arial"/>
                <w:sz w:val="20"/>
              </w:rPr>
            </w:pPr>
            <w:r w:rsidRPr="00CD0E25">
              <w:rPr>
                <w:rFonts w:ascii="Corbel" w:hAnsi="Corbel" w:cs="Arial"/>
                <w:sz w:val="20"/>
              </w:rPr>
              <w:t xml:space="preserve">manco’s; </w:t>
            </w:r>
          </w:p>
          <w:p w14:paraId="3619983F" w14:textId="77777777" w:rsidR="00C639E2" w:rsidRPr="00CD0E25" w:rsidRDefault="00C639E2" w:rsidP="00C639E2">
            <w:pPr>
              <w:numPr>
                <w:ilvl w:val="0"/>
                <w:numId w:val="29"/>
              </w:numPr>
              <w:spacing w:after="46" w:line="259" w:lineRule="auto"/>
              <w:ind w:hanging="360"/>
              <w:contextualSpacing/>
              <w:rPr>
                <w:rFonts w:ascii="Corbel" w:hAnsi="Corbel" w:cs="Arial"/>
                <w:sz w:val="20"/>
              </w:rPr>
            </w:pPr>
            <w:r w:rsidRPr="00CD0E25">
              <w:rPr>
                <w:rFonts w:ascii="Corbel" w:hAnsi="Corbel" w:cs="Arial"/>
                <w:sz w:val="20"/>
              </w:rPr>
              <w:t xml:space="preserve">klachten; </w:t>
            </w:r>
          </w:p>
          <w:p w14:paraId="0EF27684" w14:textId="77777777" w:rsidR="00C639E2" w:rsidRPr="00CD0E25" w:rsidRDefault="00C639E2" w:rsidP="00C639E2">
            <w:pPr>
              <w:numPr>
                <w:ilvl w:val="0"/>
                <w:numId w:val="29"/>
              </w:numPr>
              <w:spacing w:line="259" w:lineRule="auto"/>
              <w:ind w:hanging="360"/>
              <w:contextualSpacing/>
              <w:rPr>
                <w:rFonts w:ascii="Corbel" w:hAnsi="Corbel" w:cs="Arial"/>
                <w:sz w:val="20"/>
              </w:rPr>
            </w:pPr>
            <w:r w:rsidRPr="00CD0E25">
              <w:rPr>
                <w:rFonts w:ascii="Corbel" w:hAnsi="Corbel" w:cs="Arial"/>
                <w:sz w:val="20"/>
              </w:rPr>
              <w:t>calamiteiten en incidenten;</w:t>
            </w:r>
          </w:p>
          <w:p w14:paraId="06B96053" w14:textId="77777777" w:rsidR="00C639E2" w:rsidRPr="00CD0E25" w:rsidRDefault="00914B00" w:rsidP="00C639E2">
            <w:pPr>
              <w:numPr>
                <w:ilvl w:val="0"/>
                <w:numId w:val="29"/>
              </w:numPr>
              <w:spacing w:line="259" w:lineRule="auto"/>
              <w:ind w:hanging="360"/>
              <w:contextualSpacing/>
              <w:rPr>
                <w:rFonts w:ascii="Corbel" w:hAnsi="Corbel" w:cs="Arial"/>
                <w:sz w:val="20"/>
              </w:rPr>
            </w:pPr>
            <w:r>
              <w:rPr>
                <w:rFonts w:ascii="Corbel" w:hAnsi="Corbel" w:cs="Arial"/>
                <w:sz w:val="20"/>
              </w:rPr>
              <w:t>s</w:t>
            </w:r>
            <w:r w:rsidR="00C639E2" w:rsidRPr="00CD0E25">
              <w:rPr>
                <w:rFonts w:ascii="Corbel" w:hAnsi="Corbel" w:cs="Arial"/>
                <w:sz w:val="20"/>
              </w:rPr>
              <w:t>erviceniveaus (behaald/niet behaald) per maand.</w:t>
            </w:r>
          </w:p>
        </w:tc>
      </w:tr>
      <w:tr w:rsidR="00C639E2" w:rsidRPr="00CD0E25" w14:paraId="52C0BD67" w14:textId="77777777" w:rsidTr="00A57614">
        <w:tblPrEx>
          <w:tblCellMar>
            <w:top w:w="100" w:type="dxa"/>
            <w:right w:w="92" w:type="dxa"/>
          </w:tblCellMar>
        </w:tblPrEx>
        <w:trPr>
          <w:trHeight w:val="23"/>
        </w:trPr>
        <w:tc>
          <w:tcPr>
            <w:tcW w:w="0" w:type="auto"/>
            <w:gridSpan w:val="2"/>
            <w:tcBorders>
              <w:top w:val="single" w:sz="4" w:space="0" w:color="000000"/>
              <w:left w:val="single" w:sz="4" w:space="0" w:color="000000"/>
              <w:bottom w:val="single" w:sz="4" w:space="0" w:color="000000"/>
              <w:right w:val="single" w:sz="4" w:space="0" w:color="000000"/>
            </w:tcBorders>
          </w:tcPr>
          <w:p w14:paraId="74C2082E" w14:textId="77777777" w:rsidR="00C639E2" w:rsidRPr="00CD0E25" w:rsidRDefault="00C639E2" w:rsidP="00A57614">
            <w:pPr>
              <w:spacing w:line="259" w:lineRule="auto"/>
              <w:ind w:left="2"/>
              <w:contextualSpacing/>
              <w:rPr>
                <w:rFonts w:ascii="Corbel" w:hAnsi="Corbel" w:cs="Arial"/>
                <w:sz w:val="20"/>
              </w:rPr>
            </w:pPr>
            <w:r w:rsidRPr="00CD0E25">
              <w:rPr>
                <w:rFonts w:ascii="Corbel" w:hAnsi="Corbel" w:cs="Arial"/>
                <w:sz w:val="20"/>
              </w:rPr>
              <w:br w:type="page"/>
            </w:r>
            <w:r w:rsidRPr="00CD0E25">
              <w:rPr>
                <w:rFonts w:ascii="Corbel" w:eastAsia="Arial" w:hAnsi="Corbel" w:cs="Arial"/>
                <w:b/>
                <w:sz w:val="20"/>
              </w:rPr>
              <w:t xml:space="preserve">Klachten </w:t>
            </w:r>
          </w:p>
        </w:tc>
      </w:tr>
      <w:tr w:rsidR="00C639E2" w:rsidRPr="00CD0E25" w14:paraId="46313233" w14:textId="77777777" w:rsidTr="00A57614">
        <w:tblPrEx>
          <w:tblCellMar>
            <w:top w:w="100" w:type="dxa"/>
            <w:right w:w="92" w:type="dxa"/>
          </w:tblCellMar>
        </w:tblPrEx>
        <w:trPr>
          <w:trHeight w:val="975"/>
        </w:trPr>
        <w:tc>
          <w:tcPr>
            <w:tcW w:w="0" w:type="auto"/>
            <w:tcBorders>
              <w:top w:val="single" w:sz="4" w:space="0" w:color="000000"/>
              <w:left w:val="single" w:sz="4" w:space="0" w:color="000000"/>
              <w:bottom w:val="single" w:sz="4" w:space="0" w:color="000000"/>
              <w:right w:val="single" w:sz="4" w:space="0" w:color="000000"/>
            </w:tcBorders>
          </w:tcPr>
          <w:p w14:paraId="472EF973"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7024933B" w14:textId="7E00ABC6"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Klachten over de dienstverlening van de Inschrijver worden zo snel mogelijk aan Inschrijver doorgegeven waarbij verwacht wordt dat deze op serieuze en adequate wijze behandeld en afgehandeld worden. De Inschrijver dient hierbij binnen één werkdag na ontvangst de klacht schriftelijk te bevestigen aan de </w:t>
            </w:r>
            <w:r w:rsidR="0003462A">
              <w:rPr>
                <w:rFonts w:ascii="Corbel" w:hAnsi="Corbel" w:cs="Arial"/>
                <w:sz w:val="20"/>
              </w:rPr>
              <w:t>Gemeente</w:t>
            </w:r>
            <w:r w:rsidRPr="00CD0E25">
              <w:rPr>
                <w:rFonts w:ascii="Corbel" w:hAnsi="Corbel" w:cs="Arial"/>
                <w:sz w:val="20"/>
              </w:rPr>
              <w:t xml:space="preserve">.  </w:t>
            </w:r>
          </w:p>
        </w:tc>
      </w:tr>
      <w:tr w:rsidR="00C639E2" w:rsidRPr="00CD0E25" w14:paraId="3D363504" w14:textId="77777777" w:rsidTr="00A57614">
        <w:tblPrEx>
          <w:tblCellMar>
            <w:top w:w="100" w:type="dxa"/>
            <w:right w:w="92" w:type="dxa"/>
          </w:tblCellMar>
        </w:tblPrEx>
        <w:trPr>
          <w:trHeight w:val="1321"/>
        </w:trPr>
        <w:tc>
          <w:tcPr>
            <w:tcW w:w="0" w:type="auto"/>
            <w:tcBorders>
              <w:top w:val="single" w:sz="4" w:space="0" w:color="000000"/>
              <w:left w:val="single" w:sz="4" w:space="0" w:color="000000"/>
              <w:bottom w:val="single" w:sz="4" w:space="0" w:color="000000"/>
              <w:right w:val="single" w:sz="4" w:space="0" w:color="000000"/>
            </w:tcBorders>
          </w:tcPr>
          <w:p w14:paraId="685F9A6D"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6B447E0" w14:textId="7D29EAFF" w:rsidR="00C639E2" w:rsidRPr="00CD0E25" w:rsidRDefault="00C639E2" w:rsidP="00A57614">
            <w:pPr>
              <w:spacing w:line="259" w:lineRule="auto"/>
              <w:contextualSpacing/>
              <w:rPr>
                <w:rFonts w:ascii="Corbel" w:hAnsi="Corbel" w:cs="Arial"/>
                <w:sz w:val="20"/>
              </w:rPr>
            </w:pPr>
            <w:r w:rsidRPr="00CD0E25">
              <w:rPr>
                <w:rFonts w:ascii="Corbel" w:hAnsi="Corbel" w:cs="Arial"/>
                <w:sz w:val="20"/>
              </w:rPr>
              <w:t xml:space="preserve">Bij het zich herhaaldelijk voordoen van klachten zal de </w:t>
            </w:r>
            <w:r w:rsidR="0003462A">
              <w:rPr>
                <w:rFonts w:ascii="Corbel" w:hAnsi="Corbel" w:cs="Arial"/>
                <w:sz w:val="20"/>
              </w:rPr>
              <w:t>Gemeente</w:t>
            </w:r>
            <w:r w:rsidRPr="00CD0E25">
              <w:rPr>
                <w:rFonts w:ascii="Corbel" w:hAnsi="Corbel" w:cs="Arial"/>
                <w:sz w:val="20"/>
              </w:rPr>
              <w:t xml:space="preserve"> de Inschrijver hiervan schriftelijk in kennis stellen en hem naar aard van de klachten een redelijke termijn stellen om de klachten te verhelpen. Indien vervolgens blijkt dat de klachten blijven bestaan is de </w:t>
            </w:r>
            <w:r w:rsidR="0003462A">
              <w:rPr>
                <w:rFonts w:ascii="Corbel" w:hAnsi="Corbel" w:cs="Arial"/>
                <w:sz w:val="20"/>
              </w:rPr>
              <w:t>Gemeente</w:t>
            </w:r>
            <w:r w:rsidRPr="00CD0E25">
              <w:rPr>
                <w:rFonts w:ascii="Corbel" w:hAnsi="Corbel" w:cs="Arial"/>
                <w:sz w:val="20"/>
              </w:rPr>
              <w:t xml:space="preserve"> gerechtigd om, zonder gerechtelijke tussenkomst, op elk moment de betreffende Raamovereenkomst eenzijdig te beëindigen. Deze beëindiging geeft de Inschrijver geen enkel recht op schadevergoeding, compensatie e.d.  </w:t>
            </w:r>
          </w:p>
        </w:tc>
      </w:tr>
      <w:tr w:rsidR="00C639E2" w:rsidRPr="00CD0E25" w14:paraId="71273F6D" w14:textId="77777777" w:rsidTr="00A57614">
        <w:tblPrEx>
          <w:tblCellMar>
            <w:top w:w="100" w:type="dxa"/>
            <w:right w:w="92" w:type="dxa"/>
          </w:tblCellMar>
        </w:tblPrEx>
        <w:trPr>
          <w:trHeight w:val="217"/>
        </w:trPr>
        <w:tc>
          <w:tcPr>
            <w:tcW w:w="0" w:type="auto"/>
            <w:tcBorders>
              <w:top w:val="single" w:sz="4" w:space="0" w:color="000000"/>
              <w:left w:val="single" w:sz="4" w:space="0" w:color="000000"/>
              <w:bottom w:val="single" w:sz="4" w:space="0" w:color="000000"/>
              <w:right w:val="single" w:sz="4" w:space="0" w:color="000000"/>
            </w:tcBorders>
          </w:tcPr>
          <w:p w14:paraId="639CAFB8"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D0E1ACF" w14:textId="61518610" w:rsidR="00C639E2" w:rsidRPr="00CD0E25" w:rsidRDefault="00C639E2" w:rsidP="00A57614">
            <w:pPr>
              <w:spacing w:line="259" w:lineRule="auto"/>
              <w:ind w:right="19"/>
              <w:contextualSpacing/>
              <w:rPr>
                <w:rFonts w:ascii="Corbel" w:hAnsi="Corbel" w:cs="Arial"/>
                <w:sz w:val="20"/>
              </w:rPr>
            </w:pPr>
            <w:r w:rsidRPr="00CD0E25">
              <w:rPr>
                <w:rFonts w:ascii="Corbel" w:hAnsi="Corbel" w:cs="Arial"/>
                <w:sz w:val="20"/>
              </w:rPr>
              <w:t xml:space="preserve">Problemen/calamiteiten dienen per omgaande schriftelijk vastgelegd te worden door de Inschrijver en direct doorgegeven te worden aan de </w:t>
            </w:r>
            <w:r w:rsidR="0003462A">
              <w:rPr>
                <w:rFonts w:ascii="Corbel" w:hAnsi="Corbel" w:cs="Arial"/>
                <w:sz w:val="20"/>
              </w:rPr>
              <w:t>Gemeente</w:t>
            </w:r>
            <w:r w:rsidRPr="00CD0E25">
              <w:rPr>
                <w:rFonts w:ascii="Corbel" w:hAnsi="Corbel" w:cs="Arial"/>
                <w:sz w:val="20"/>
              </w:rPr>
              <w:t xml:space="preserve">. </w:t>
            </w:r>
          </w:p>
        </w:tc>
      </w:tr>
      <w:tr w:rsidR="00C639E2" w:rsidRPr="00CD0E25" w14:paraId="7F74E103" w14:textId="77777777" w:rsidTr="00A57614">
        <w:tblPrEx>
          <w:tblCellMar>
            <w:top w:w="100" w:type="dxa"/>
            <w:right w:w="92" w:type="dxa"/>
          </w:tblCellMar>
        </w:tblPrEx>
        <w:trPr>
          <w:trHeight w:val="353"/>
        </w:trPr>
        <w:tc>
          <w:tcPr>
            <w:tcW w:w="0" w:type="auto"/>
            <w:tcBorders>
              <w:top w:val="single" w:sz="4" w:space="0" w:color="000000"/>
              <w:left w:val="single" w:sz="4" w:space="0" w:color="000000"/>
              <w:bottom w:val="single" w:sz="4" w:space="0" w:color="000000"/>
              <w:right w:val="single" w:sz="4" w:space="0" w:color="000000"/>
            </w:tcBorders>
          </w:tcPr>
          <w:p w14:paraId="09B93CB3"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225A5B7F" w14:textId="77777777" w:rsidR="00C639E2" w:rsidRPr="00CD0E25" w:rsidRDefault="00C639E2" w:rsidP="00A57614">
            <w:pPr>
              <w:spacing w:line="259" w:lineRule="auto"/>
              <w:ind w:right="19"/>
              <w:contextualSpacing/>
              <w:rPr>
                <w:rFonts w:ascii="Corbel" w:hAnsi="Corbel" w:cs="Arial"/>
                <w:sz w:val="20"/>
              </w:rPr>
            </w:pPr>
            <w:r w:rsidRPr="00CD0E25">
              <w:rPr>
                <w:rFonts w:ascii="Corbel" w:hAnsi="Corbel" w:cs="Arial"/>
                <w:sz w:val="20"/>
              </w:rPr>
              <w:t>Alle klachten dienen te worden geregistreerd door de Inschrijver en te worden opgenomen in de managementinformatie.</w:t>
            </w:r>
          </w:p>
        </w:tc>
      </w:tr>
      <w:tr w:rsidR="00C639E2" w:rsidRPr="00CD0E25" w14:paraId="2A7E3887" w14:textId="77777777" w:rsidTr="00A57614">
        <w:tblPrEx>
          <w:tblCellMar>
            <w:top w:w="100" w:type="dxa"/>
            <w:right w:w="70" w:type="dxa"/>
          </w:tblCellMar>
        </w:tblPrEx>
        <w:trPr>
          <w:trHeight w:val="63"/>
        </w:trPr>
        <w:tc>
          <w:tcPr>
            <w:tcW w:w="0" w:type="auto"/>
            <w:gridSpan w:val="2"/>
            <w:tcBorders>
              <w:top w:val="single" w:sz="4" w:space="0" w:color="000000"/>
              <w:left w:val="single" w:sz="4" w:space="0" w:color="000000"/>
              <w:bottom w:val="single" w:sz="4" w:space="0" w:color="000000"/>
              <w:right w:val="single" w:sz="4" w:space="0" w:color="000000"/>
            </w:tcBorders>
          </w:tcPr>
          <w:p w14:paraId="41E9340A" w14:textId="77777777" w:rsidR="00C639E2" w:rsidRPr="00CD0E25" w:rsidRDefault="00C639E2" w:rsidP="00A57614">
            <w:pPr>
              <w:spacing w:line="289" w:lineRule="auto"/>
              <w:contextualSpacing/>
              <w:rPr>
                <w:rFonts w:ascii="Corbel" w:hAnsi="Corbel" w:cs="Arial"/>
                <w:b/>
                <w:sz w:val="20"/>
              </w:rPr>
            </w:pPr>
            <w:r w:rsidRPr="00CD0E25">
              <w:rPr>
                <w:rFonts w:ascii="Corbel" w:hAnsi="Corbel" w:cs="Arial"/>
                <w:b/>
                <w:sz w:val="20"/>
              </w:rPr>
              <w:t>Commerciële eisen</w:t>
            </w:r>
          </w:p>
        </w:tc>
      </w:tr>
      <w:tr w:rsidR="00C639E2" w:rsidRPr="00CD0E25" w14:paraId="13A6BE57" w14:textId="77777777" w:rsidTr="00730C1E">
        <w:tblPrEx>
          <w:tblCellMar>
            <w:top w:w="100" w:type="dxa"/>
            <w:right w:w="70" w:type="dxa"/>
          </w:tblCellMar>
        </w:tblPrEx>
        <w:trPr>
          <w:trHeight w:val="866"/>
        </w:trPr>
        <w:tc>
          <w:tcPr>
            <w:tcW w:w="0" w:type="auto"/>
            <w:tcBorders>
              <w:top w:val="single" w:sz="4" w:space="0" w:color="000000"/>
              <w:left w:val="single" w:sz="4" w:space="0" w:color="000000"/>
              <w:bottom w:val="single" w:sz="4" w:space="0" w:color="000000"/>
              <w:right w:val="single" w:sz="4" w:space="0" w:color="000000"/>
            </w:tcBorders>
          </w:tcPr>
          <w:p w14:paraId="474B652A"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274D918" w14:textId="192510F8" w:rsidR="00C639E2" w:rsidRPr="002D0C0A" w:rsidRDefault="00C639E2" w:rsidP="00A57614">
            <w:pPr>
              <w:spacing w:line="289" w:lineRule="auto"/>
              <w:contextualSpacing/>
              <w:rPr>
                <w:rFonts w:ascii="Corbel" w:hAnsi="Corbel" w:cs="Arial"/>
                <w:sz w:val="20"/>
              </w:rPr>
            </w:pPr>
            <w:r w:rsidRPr="00CD0E25">
              <w:rPr>
                <w:rFonts w:ascii="Corbel" w:hAnsi="Corbel" w:cs="Arial"/>
                <w:sz w:val="20"/>
              </w:rPr>
              <w:t xml:space="preserve">De </w:t>
            </w:r>
            <w:r w:rsidRPr="002D0C0A">
              <w:rPr>
                <w:rFonts w:ascii="Corbel" w:hAnsi="Corbel" w:cs="Arial"/>
                <w:sz w:val="20"/>
              </w:rPr>
              <w:t>Inschrijver die</w:t>
            </w:r>
            <w:r w:rsidR="00AB50D3" w:rsidRPr="002D0C0A">
              <w:rPr>
                <w:rFonts w:ascii="Corbel" w:hAnsi="Corbel" w:cs="Arial"/>
                <w:sz w:val="20"/>
              </w:rPr>
              <w:t>nt</w:t>
            </w:r>
            <w:r w:rsidR="002D0C0A">
              <w:rPr>
                <w:rFonts w:ascii="Corbel" w:hAnsi="Corbel" w:cs="Arial"/>
                <w:sz w:val="20"/>
              </w:rPr>
              <w:t xml:space="preserve"> in</w:t>
            </w:r>
            <w:r w:rsidR="00702770">
              <w:rPr>
                <w:rFonts w:ascii="Corbel" w:hAnsi="Corbel" w:cs="Arial"/>
                <w:sz w:val="20"/>
              </w:rPr>
              <w:t xml:space="preserve"> het prijsopgaveformulier (b</w:t>
            </w:r>
            <w:r w:rsidR="002D0C0A" w:rsidRPr="002D0C0A">
              <w:rPr>
                <w:rFonts w:ascii="Corbel" w:hAnsi="Corbel" w:cs="Arial"/>
                <w:sz w:val="20"/>
              </w:rPr>
              <w:t xml:space="preserve">ijlage </w:t>
            </w:r>
            <w:r w:rsidR="00497503">
              <w:rPr>
                <w:rFonts w:ascii="Corbel" w:hAnsi="Corbel" w:cs="Arial"/>
                <w:sz w:val="20"/>
              </w:rPr>
              <w:t>5</w:t>
            </w:r>
            <w:r w:rsidR="002D0C0A" w:rsidRPr="002D0C0A">
              <w:rPr>
                <w:rFonts w:ascii="Corbel" w:hAnsi="Corbel" w:cs="Arial"/>
                <w:sz w:val="20"/>
              </w:rPr>
              <w:t xml:space="preserve">) </w:t>
            </w:r>
            <w:r w:rsidR="002D0C0A">
              <w:rPr>
                <w:rFonts w:ascii="Corbel" w:hAnsi="Corbel" w:cs="Arial"/>
                <w:sz w:val="20"/>
              </w:rPr>
              <w:t>overal waar gevraagd kortingspercentages</w:t>
            </w:r>
            <w:r w:rsidR="00895092">
              <w:rPr>
                <w:rFonts w:ascii="Corbel" w:hAnsi="Corbel" w:cs="Arial"/>
                <w:sz w:val="20"/>
              </w:rPr>
              <w:t>,</w:t>
            </w:r>
            <w:r w:rsidR="00730C1E">
              <w:rPr>
                <w:rFonts w:ascii="Corbel" w:hAnsi="Corbel" w:cs="Arial"/>
                <w:sz w:val="20"/>
              </w:rPr>
              <w:t xml:space="preserve"> per </w:t>
            </w:r>
            <w:r w:rsidR="001B3B66">
              <w:rPr>
                <w:rFonts w:ascii="Corbel" w:hAnsi="Corbel" w:cs="Arial"/>
                <w:sz w:val="20"/>
              </w:rPr>
              <w:t>besteleenheid</w:t>
            </w:r>
            <w:r w:rsidR="00895092">
              <w:rPr>
                <w:rFonts w:ascii="Corbel" w:hAnsi="Corbel" w:cs="Arial"/>
                <w:sz w:val="20"/>
              </w:rPr>
              <w:t xml:space="preserve"> van de artikelen genoemd in niveau 3,</w:t>
            </w:r>
            <w:r w:rsidR="002D0C0A">
              <w:rPr>
                <w:rFonts w:ascii="Corbel" w:hAnsi="Corbel" w:cs="Arial"/>
                <w:sz w:val="20"/>
              </w:rPr>
              <w:t xml:space="preserve"> op zijn </w:t>
            </w:r>
            <w:r w:rsidR="00497503">
              <w:rPr>
                <w:rFonts w:ascii="Corbel" w:hAnsi="Corbel" w:cs="Arial"/>
                <w:sz w:val="20"/>
              </w:rPr>
              <w:t>catalogusprijzen</w:t>
            </w:r>
            <w:r w:rsidR="002D0C0A">
              <w:rPr>
                <w:rFonts w:ascii="Corbel" w:hAnsi="Corbel" w:cs="Arial"/>
                <w:sz w:val="20"/>
              </w:rPr>
              <w:t xml:space="preserve"> in te vullen</w:t>
            </w:r>
            <w:r w:rsidRPr="002D0C0A">
              <w:rPr>
                <w:rFonts w:ascii="Corbel" w:hAnsi="Corbel" w:cs="Arial"/>
                <w:sz w:val="20"/>
              </w:rPr>
              <w:t xml:space="preserve">. </w:t>
            </w:r>
          </w:p>
          <w:p w14:paraId="2174A9E7" w14:textId="77777777" w:rsidR="00C639E2" w:rsidRPr="00CD0E25" w:rsidRDefault="00C639E2" w:rsidP="00730C1E">
            <w:pPr>
              <w:spacing w:after="24" w:line="259" w:lineRule="auto"/>
              <w:contextualSpacing/>
              <w:rPr>
                <w:rFonts w:ascii="Corbel" w:hAnsi="Corbel" w:cs="Arial"/>
                <w:sz w:val="20"/>
              </w:rPr>
            </w:pPr>
          </w:p>
        </w:tc>
      </w:tr>
      <w:tr w:rsidR="00C639E2" w:rsidRPr="00CD0E25" w14:paraId="2436E5A7" w14:textId="77777777" w:rsidTr="00754A87">
        <w:tblPrEx>
          <w:tblCellMar>
            <w:top w:w="100" w:type="dxa"/>
            <w:right w:w="70" w:type="dxa"/>
          </w:tblCellMar>
        </w:tblPrEx>
        <w:trPr>
          <w:trHeight w:val="534"/>
        </w:trPr>
        <w:tc>
          <w:tcPr>
            <w:tcW w:w="0" w:type="auto"/>
            <w:tcBorders>
              <w:top w:val="single" w:sz="4" w:space="0" w:color="000000"/>
              <w:left w:val="single" w:sz="4" w:space="0" w:color="000000"/>
              <w:bottom w:val="single" w:sz="4" w:space="0" w:color="000000"/>
              <w:right w:val="single" w:sz="4" w:space="0" w:color="000000"/>
            </w:tcBorders>
          </w:tcPr>
          <w:p w14:paraId="7EE0DBA7" w14:textId="77777777" w:rsidR="00C639E2" w:rsidRPr="00CD0E25" w:rsidRDefault="00C639E2" w:rsidP="00C639E2">
            <w:pPr>
              <w:pStyle w:val="Lijstalinea"/>
              <w:numPr>
                <w:ilvl w:val="0"/>
                <w:numId w:val="35"/>
              </w:numPr>
              <w:spacing w:line="259" w:lineRule="auto"/>
              <w:rPr>
                <w:rFonts w:ascii="Corbel" w:hAnsi="Corbel" w:cs="Arial"/>
                <w:sz w:val="20"/>
              </w:rPr>
            </w:pPr>
            <w:r w:rsidRPr="00CD0E25">
              <w:rPr>
                <w:rFonts w:ascii="Corbel" w:hAnsi="Corbel" w:cs="Arial"/>
                <w:sz w:val="20"/>
              </w:rPr>
              <w:br w:type="page"/>
            </w:r>
          </w:p>
        </w:tc>
        <w:tc>
          <w:tcPr>
            <w:tcW w:w="0" w:type="auto"/>
            <w:tcBorders>
              <w:top w:val="single" w:sz="4" w:space="0" w:color="000000"/>
              <w:left w:val="single" w:sz="4" w:space="0" w:color="000000"/>
              <w:bottom w:val="single" w:sz="4" w:space="0" w:color="000000"/>
              <w:right w:val="single" w:sz="4" w:space="0" w:color="000000"/>
            </w:tcBorders>
          </w:tcPr>
          <w:p w14:paraId="1357A3E3" w14:textId="340F514C" w:rsidR="00C639E2" w:rsidRPr="00AB50D3" w:rsidRDefault="00C639E2" w:rsidP="006B03A7">
            <w:pPr>
              <w:spacing w:line="259" w:lineRule="auto"/>
              <w:contextualSpacing/>
              <w:rPr>
                <w:rFonts w:ascii="Corbel" w:hAnsi="Corbel" w:cs="Arial"/>
                <w:sz w:val="20"/>
                <w:highlight w:val="yellow"/>
              </w:rPr>
            </w:pPr>
            <w:r w:rsidRPr="00754A87">
              <w:rPr>
                <w:rFonts w:ascii="Corbel" w:hAnsi="Corbel" w:cs="Arial"/>
                <w:sz w:val="20"/>
              </w:rPr>
              <w:t>De</w:t>
            </w:r>
            <w:r w:rsidR="00754A87" w:rsidRPr="00754A87">
              <w:rPr>
                <w:rFonts w:ascii="Corbel" w:hAnsi="Corbel" w:cs="Arial"/>
                <w:sz w:val="20"/>
              </w:rPr>
              <w:t xml:space="preserve"> </w:t>
            </w:r>
            <w:r w:rsidR="00730C1E">
              <w:rPr>
                <w:rFonts w:ascii="Corbel" w:hAnsi="Corbel" w:cs="Arial"/>
                <w:sz w:val="20"/>
              </w:rPr>
              <w:t xml:space="preserve">uiteindelijk </w:t>
            </w:r>
            <w:r w:rsidR="00754A87" w:rsidRPr="00754A87">
              <w:rPr>
                <w:rFonts w:ascii="Corbel" w:hAnsi="Corbel" w:cs="Arial"/>
                <w:sz w:val="20"/>
              </w:rPr>
              <w:t>te facturen</w:t>
            </w:r>
            <w:r w:rsidRPr="00754A87">
              <w:rPr>
                <w:rFonts w:ascii="Corbel" w:hAnsi="Corbel" w:cs="Arial"/>
                <w:sz w:val="20"/>
              </w:rPr>
              <w:t xml:space="preserve"> prijs per artikel dient gebaseerd te zijn op één </w:t>
            </w:r>
            <w:r w:rsidR="006B03A7">
              <w:rPr>
                <w:rFonts w:ascii="Corbel" w:hAnsi="Corbel" w:cs="Arial"/>
                <w:sz w:val="20"/>
              </w:rPr>
              <w:t>verpakkingseenheid van een product</w:t>
            </w:r>
            <w:r w:rsidR="00754A87" w:rsidRPr="00754A87">
              <w:rPr>
                <w:rFonts w:ascii="Corbel" w:hAnsi="Corbel" w:cs="Arial"/>
                <w:sz w:val="20"/>
              </w:rPr>
              <w:t>.</w:t>
            </w:r>
          </w:p>
        </w:tc>
      </w:tr>
      <w:tr w:rsidR="00C639E2" w:rsidRPr="00CD0E25" w14:paraId="040806B3" w14:textId="77777777" w:rsidTr="00A57614">
        <w:tblPrEx>
          <w:tblCellMar>
            <w:top w:w="100" w:type="dxa"/>
            <w:right w:w="65" w:type="dxa"/>
          </w:tblCellMar>
        </w:tblPrEx>
        <w:trPr>
          <w:trHeight w:val="1732"/>
        </w:trPr>
        <w:tc>
          <w:tcPr>
            <w:tcW w:w="0" w:type="auto"/>
            <w:tcBorders>
              <w:top w:val="single" w:sz="4" w:space="0" w:color="000000"/>
              <w:left w:val="single" w:sz="4" w:space="0" w:color="000000"/>
              <w:bottom w:val="single" w:sz="4" w:space="0" w:color="000000"/>
              <w:right w:val="single" w:sz="4" w:space="0" w:color="000000"/>
            </w:tcBorders>
          </w:tcPr>
          <w:p w14:paraId="6914F542"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1998552B" w14:textId="476700EA" w:rsidR="00C639E2" w:rsidRPr="00CD0E25" w:rsidRDefault="00C639E2" w:rsidP="006F43A0">
            <w:pPr>
              <w:rPr>
                <w:rFonts w:ascii="Corbel" w:hAnsi="Corbel" w:cs="Arial"/>
                <w:sz w:val="20"/>
              </w:rPr>
            </w:pPr>
            <w:r w:rsidRPr="00CD0E25">
              <w:rPr>
                <w:rFonts w:ascii="Corbel" w:hAnsi="Corbel" w:cs="Arial"/>
                <w:sz w:val="20"/>
              </w:rPr>
              <w:t xml:space="preserve">De </w:t>
            </w:r>
            <w:r w:rsidR="00D26F9B">
              <w:rPr>
                <w:rFonts w:ascii="Corbel" w:hAnsi="Corbel" w:cs="Arial"/>
                <w:sz w:val="20"/>
              </w:rPr>
              <w:t xml:space="preserve">aangeboden kortingen welke leiden tot </w:t>
            </w:r>
            <w:r w:rsidRPr="00CD0E25">
              <w:rPr>
                <w:rFonts w:ascii="Corbel" w:hAnsi="Corbel" w:cs="Arial"/>
                <w:sz w:val="20"/>
              </w:rPr>
              <w:t>geoffreerde prijzen</w:t>
            </w:r>
            <w:r w:rsidR="00D26F9B">
              <w:rPr>
                <w:rFonts w:ascii="Corbel" w:hAnsi="Corbel" w:cs="Arial"/>
                <w:sz w:val="20"/>
              </w:rPr>
              <w:t xml:space="preserve"> op artikelniveau</w:t>
            </w:r>
            <w:r w:rsidRPr="00CD0E25">
              <w:rPr>
                <w:rFonts w:ascii="Corbel" w:hAnsi="Corbel" w:cs="Arial"/>
                <w:sz w:val="20"/>
              </w:rPr>
              <w:t xml:space="preserve"> zijn all-in en omvatten alle kosten gemoeid met de handelingen welke benodigd zijn vanaf het moment dat de </w:t>
            </w:r>
            <w:r w:rsidR="00C06FDD">
              <w:rPr>
                <w:rFonts w:ascii="Corbel" w:hAnsi="Corbel" w:cs="Arial"/>
                <w:sz w:val="20"/>
              </w:rPr>
              <w:t>raam</w:t>
            </w:r>
            <w:r w:rsidRPr="00CD0E25">
              <w:rPr>
                <w:rFonts w:ascii="Corbel" w:hAnsi="Corbel" w:cs="Arial"/>
                <w:sz w:val="20"/>
              </w:rPr>
              <w:t xml:space="preserve">overeenkomst wordt geïmplementeerd (o.a. implementatiemanager en </w:t>
            </w:r>
            <w:r w:rsidR="00C06FDD">
              <w:rPr>
                <w:rFonts w:ascii="Corbel" w:hAnsi="Corbel" w:cs="Arial"/>
                <w:sz w:val="20"/>
              </w:rPr>
              <w:t>webshop</w:t>
            </w:r>
            <w:r w:rsidRPr="00CD0E25">
              <w:rPr>
                <w:rFonts w:ascii="Corbel" w:hAnsi="Corbel" w:cs="Arial"/>
                <w:sz w:val="20"/>
              </w:rPr>
              <w:t xml:space="preserve">) tot en met het moment dat de locatie de bestelde artikelen in de juiste kwaliteit en hoeveelheid geleverd heeft gekregen, inclusief alle benodigde nazorg (zoals facturatie, contractbeheer en de uitfasering van de </w:t>
            </w:r>
            <w:r w:rsidR="00C06FDD">
              <w:rPr>
                <w:rFonts w:ascii="Corbel" w:hAnsi="Corbel" w:cs="Arial"/>
                <w:sz w:val="20"/>
              </w:rPr>
              <w:t>raam</w:t>
            </w:r>
            <w:r w:rsidRPr="00CD0E25">
              <w:rPr>
                <w:rFonts w:ascii="Corbel" w:hAnsi="Corbel" w:cs="Arial"/>
                <w:sz w:val="20"/>
              </w:rPr>
              <w:t xml:space="preserve">overeenkomst nadat de looptijd is verstreken). Er zijn geen additionele kosten meer voor de </w:t>
            </w:r>
            <w:r w:rsidR="0003462A">
              <w:rPr>
                <w:rFonts w:ascii="Corbel" w:hAnsi="Corbel" w:cs="Arial"/>
                <w:sz w:val="20"/>
              </w:rPr>
              <w:t>Gemeente</w:t>
            </w:r>
            <w:r w:rsidRPr="00CD0E25">
              <w:rPr>
                <w:rFonts w:ascii="Corbel" w:hAnsi="Corbel" w:cs="Arial"/>
                <w:sz w:val="20"/>
              </w:rPr>
              <w:t xml:space="preserve"> die niet zijn afgedekt in de totaal geoffreerde </w:t>
            </w:r>
            <w:r w:rsidR="006F43A0">
              <w:rPr>
                <w:rFonts w:ascii="Corbel" w:hAnsi="Corbel" w:cs="Arial"/>
                <w:sz w:val="20"/>
              </w:rPr>
              <w:t>kortingen op de listprijzen van de Inschrijver</w:t>
            </w:r>
            <w:r w:rsidRPr="00CD0E25">
              <w:rPr>
                <w:rFonts w:ascii="Corbel" w:hAnsi="Corbel" w:cs="Arial"/>
                <w:sz w:val="20"/>
              </w:rPr>
              <w:t xml:space="preserve">. </w:t>
            </w:r>
          </w:p>
        </w:tc>
      </w:tr>
      <w:tr w:rsidR="00C639E2" w:rsidRPr="00CD0E25" w14:paraId="35AD86C3" w14:textId="77777777" w:rsidTr="001123C0">
        <w:tblPrEx>
          <w:tblCellMar>
            <w:top w:w="100" w:type="dxa"/>
            <w:right w:w="65" w:type="dxa"/>
          </w:tblCellMar>
        </w:tblPrEx>
        <w:trPr>
          <w:trHeight w:val="3151"/>
        </w:trPr>
        <w:tc>
          <w:tcPr>
            <w:tcW w:w="0" w:type="auto"/>
            <w:tcBorders>
              <w:top w:val="single" w:sz="4" w:space="0" w:color="000000"/>
              <w:left w:val="single" w:sz="4" w:space="0" w:color="000000"/>
              <w:bottom w:val="single" w:sz="4" w:space="0" w:color="000000"/>
              <w:right w:val="single" w:sz="4" w:space="0" w:color="000000"/>
            </w:tcBorders>
          </w:tcPr>
          <w:p w14:paraId="7CBE4CBB"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2B92A908" w14:textId="64496DDD" w:rsidR="00C639E2" w:rsidRPr="00CD0E25" w:rsidRDefault="00C639E2" w:rsidP="00A57614">
            <w:pPr>
              <w:spacing w:after="27" w:line="287" w:lineRule="auto"/>
              <w:contextualSpacing/>
              <w:rPr>
                <w:rFonts w:ascii="Corbel" w:hAnsi="Corbel" w:cs="Arial"/>
                <w:sz w:val="20"/>
              </w:rPr>
            </w:pPr>
            <w:r w:rsidRPr="00CD0E25">
              <w:rPr>
                <w:rFonts w:ascii="Corbel" w:hAnsi="Corbel" w:cs="Arial"/>
                <w:sz w:val="20"/>
              </w:rPr>
              <w:t xml:space="preserve">Het indienen van een </w:t>
            </w:r>
            <w:r w:rsidR="006F43A0">
              <w:rPr>
                <w:rFonts w:ascii="Corbel" w:hAnsi="Corbel" w:cs="Arial"/>
                <w:sz w:val="20"/>
              </w:rPr>
              <w:t>irreële of manipulatieve Inschrijving</w:t>
            </w:r>
            <w:r w:rsidRPr="00CD0E25">
              <w:rPr>
                <w:rFonts w:ascii="Corbel" w:hAnsi="Corbel" w:cs="Arial"/>
                <w:sz w:val="20"/>
              </w:rPr>
              <w:t xml:space="preserve"> leidt tot uitslu</w:t>
            </w:r>
            <w:r w:rsidR="00CC57D0">
              <w:rPr>
                <w:rFonts w:ascii="Corbel" w:hAnsi="Corbel" w:cs="Arial"/>
                <w:sz w:val="20"/>
              </w:rPr>
              <w:t xml:space="preserve">iting. Uitsluiting betreft het </w:t>
            </w:r>
            <w:r w:rsidRPr="00CD0E25">
              <w:rPr>
                <w:rFonts w:ascii="Corbel" w:hAnsi="Corbel" w:cs="Arial"/>
                <w:sz w:val="20"/>
              </w:rPr>
              <w:t xml:space="preserve">irreëel of manipulatief inschrijven op onderdelen van het prijsinvulformulier. Hieruit vloeit het volgende voort. </w:t>
            </w:r>
          </w:p>
          <w:p w14:paraId="346B5E91" w14:textId="5B20F1BE" w:rsidR="00C639E2" w:rsidRPr="00CD0E25" w:rsidRDefault="006F43A0" w:rsidP="00C639E2">
            <w:pPr>
              <w:numPr>
                <w:ilvl w:val="0"/>
                <w:numId w:val="27"/>
              </w:numPr>
              <w:spacing w:after="21" w:line="296" w:lineRule="auto"/>
              <w:ind w:right="111" w:hanging="284"/>
              <w:contextualSpacing/>
              <w:rPr>
                <w:rFonts w:ascii="Corbel" w:hAnsi="Corbel" w:cs="Arial"/>
                <w:sz w:val="20"/>
              </w:rPr>
            </w:pPr>
            <w:r>
              <w:rPr>
                <w:rFonts w:ascii="Corbel" w:hAnsi="Corbel" w:cs="Arial"/>
                <w:sz w:val="20"/>
              </w:rPr>
              <w:t>Inschrijvers mogen</w:t>
            </w:r>
            <w:r w:rsidR="00E11A9B">
              <w:rPr>
                <w:rFonts w:ascii="Corbel" w:hAnsi="Corbel" w:cs="Arial"/>
                <w:sz w:val="20"/>
              </w:rPr>
              <w:t xml:space="preserve"> geen kortingen</w:t>
            </w:r>
            <w:r w:rsidR="00C639E2" w:rsidRPr="00CD0E25">
              <w:rPr>
                <w:rFonts w:ascii="Corbel" w:hAnsi="Corbel" w:cs="Arial"/>
                <w:sz w:val="20"/>
              </w:rPr>
              <w:t xml:space="preserve"> indienen die de gunningssystematiek manipuleren. </w:t>
            </w:r>
          </w:p>
          <w:p w14:paraId="16179F2B" w14:textId="6E0C589A" w:rsidR="00C639E2" w:rsidRPr="00CD0E25" w:rsidRDefault="00C639E2" w:rsidP="00C639E2">
            <w:pPr>
              <w:numPr>
                <w:ilvl w:val="0"/>
                <w:numId w:val="27"/>
              </w:numPr>
              <w:spacing w:after="14" w:line="304" w:lineRule="auto"/>
              <w:ind w:right="111" w:hanging="284"/>
              <w:contextualSpacing/>
              <w:rPr>
                <w:rFonts w:ascii="Corbel" w:hAnsi="Corbel" w:cs="Arial"/>
                <w:sz w:val="20"/>
              </w:rPr>
            </w:pPr>
            <w:r w:rsidRPr="00CD0E25">
              <w:rPr>
                <w:rFonts w:ascii="Corbel" w:hAnsi="Corbel" w:cs="Arial"/>
                <w:sz w:val="20"/>
              </w:rPr>
              <w:t xml:space="preserve">Inschrijvers dienen op zichzelf beschouwd realistische </w:t>
            </w:r>
            <w:r w:rsidR="00E11A9B">
              <w:rPr>
                <w:rFonts w:ascii="Corbel" w:hAnsi="Corbel" w:cs="Arial"/>
                <w:sz w:val="20"/>
              </w:rPr>
              <w:t>korting</w:t>
            </w:r>
            <w:r w:rsidR="006F43A0">
              <w:rPr>
                <w:rFonts w:ascii="Corbel" w:hAnsi="Corbel" w:cs="Arial"/>
                <w:sz w:val="20"/>
              </w:rPr>
              <w:t>en</w:t>
            </w:r>
            <w:r w:rsidRPr="00CD0E25">
              <w:rPr>
                <w:rFonts w:ascii="Corbel" w:hAnsi="Corbel" w:cs="Arial"/>
                <w:sz w:val="20"/>
              </w:rPr>
              <w:t xml:space="preserve"> aan te bieden.  Ten aanzien van de volgende </w:t>
            </w:r>
            <w:r w:rsidR="00E11A9B">
              <w:rPr>
                <w:rFonts w:ascii="Corbel" w:hAnsi="Corbel" w:cs="Arial"/>
                <w:sz w:val="20"/>
              </w:rPr>
              <w:t>kortingspercentages</w:t>
            </w:r>
            <w:r w:rsidRPr="00CD0E25">
              <w:rPr>
                <w:rFonts w:ascii="Corbel" w:hAnsi="Corbel" w:cs="Arial"/>
                <w:sz w:val="20"/>
              </w:rPr>
              <w:t xml:space="preserve"> bestaat het vermoeden dat deze onrealistisch zijn:  </w:t>
            </w:r>
          </w:p>
          <w:p w14:paraId="2341FAD5" w14:textId="26AA23C0" w:rsidR="00C639E2" w:rsidRPr="00CD0E25" w:rsidRDefault="00C639E2" w:rsidP="00A57614">
            <w:pPr>
              <w:spacing w:after="14" w:line="304" w:lineRule="auto"/>
              <w:ind w:left="283" w:right="111"/>
              <w:contextualSpacing/>
              <w:rPr>
                <w:rFonts w:ascii="Corbel" w:hAnsi="Corbel" w:cs="Arial"/>
                <w:sz w:val="20"/>
              </w:rPr>
            </w:pPr>
            <w:r w:rsidRPr="00CD0E25">
              <w:rPr>
                <w:rFonts w:ascii="Corbel" w:eastAsia="Times New Roman" w:hAnsi="Corbel" w:cs="Arial"/>
                <w:sz w:val="20"/>
              </w:rPr>
              <w:t>-</w:t>
            </w:r>
            <w:r w:rsidRPr="00CD0E25">
              <w:rPr>
                <w:rFonts w:ascii="Corbel" w:eastAsia="Arial" w:hAnsi="Corbel" w:cs="Arial"/>
                <w:sz w:val="20"/>
              </w:rPr>
              <w:t xml:space="preserve">    </w:t>
            </w:r>
            <w:r w:rsidR="000D13BF">
              <w:rPr>
                <w:rFonts w:ascii="Corbel" w:eastAsia="Arial" w:hAnsi="Corbel" w:cs="Arial"/>
                <w:sz w:val="20"/>
              </w:rPr>
              <w:t xml:space="preserve"> </w:t>
            </w:r>
            <w:r w:rsidRPr="00CD0E25">
              <w:rPr>
                <w:rFonts w:ascii="Corbel" w:hAnsi="Corbel" w:cs="Arial"/>
                <w:sz w:val="20"/>
              </w:rPr>
              <w:t xml:space="preserve">negatieve </w:t>
            </w:r>
            <w:r w:rsidR="00E11A9B">
              <w:rPr>
                <w:rFonts w:ascii="Corbel" w:hAnsi="Corbel" w:cs="Arial"/>
                <w:sz w:val="20"/>
              </w:rPr>
              <w:t>kortingen</w:t>
            </w:r>
            <w:r w:rsidRPr="00CD0E25">
              <w:rPr>
                <w:rFonts w:ascii="Corbel" w:hAnsi="Corbel" w:cs="Arial"/>
                <w:sz w:val="20"/>
              </w:rPr>
              <w:t xml:space="preserve">; </w:t>
            </w:r>
          </w:p>
          <w:p w14:paraId="3540786C" w14:textId="16509ADF" w:rsidR="00C639E2" w:rsidRPr="00CD0E25" w:rsidRDefault="00E11A9B" w:rsidP="00C639E2">
            <w:pPr>
              <w:numPr>
                <w:ilvl w:val="1"/>
                <w:numId w:val="27"/>
              </w:numPr>
              <w:spacing w:after="53" w:line="259" w:lineRule="auto"/>
              <w:ind w:hanging="284"/>
              <w:contextualSpacing/>
              <w:rPr>
                <w:rFonts w:ascii="Corbel" w:hAnsi="Corbel" w:cs="Arial"/>
                <w:sz w:val="20"/>
              </w:rPr>
            </w:pPr>
            <w:r>
              <w:rPr>
                <w:rFonts w:ascii="Corbel" w:hAnsi="Corbel" w:cs="Arial"/>
                <w:sz w:val="20"/>
              </w:rPr>
              <w:t>Kortin</w:t>
            </w:r>
            <w:r w:rsidR="00FD7449">
              <w:rPr>
                <w:rFonts w:ascii="Corbel" w:hAnsi="Corbel" w:cs="Arial"/>
                <w:sz w:val="20"/>
              </w:rPr>
              <w:t>gen van meer dan 95% t.o.v. de catalogus</w:t>
            </w:r>
            <w:r>
              <w:rPr>
                <w:rFonts w:ascii="Corbel" w:hAnsi="Corbel" w:cs="Arial"/>
                <w:sz w:val="20"/>
              </w:rPr>
              <w:t>prijs</w:t>
            </w:r>
            <w:r w:rsidR="00C639E2" w:rsidRPr="00CD0E25">
              <w:rPr>
                <w:rFonts w:ascii="Corbel" w:hAnsi="Corbel" w:cs="Arial"/>
                <w:sz w:val="20"/>
              </w:rPr>
              <w:t xml:space="preserve">;  </w:t>
            </w:r>
          </w:p>
          <w:p w14:paraId="0558A62C" w14:textId="40A3169C" w:rsidR="00C639E2" w:rsidRPr="00CD0E25" w:rsidRDefault="00E11A9B" w:rsidP="00C639E2">
            <w:pPr>
              <w:numPr>
                <w:ilvl w:val="1"/>
                <w:numId w:val="27"/>
              </w:numPr>
              <w:spacing w:after="53" w:line="259" w:lineRule="auto"/>
              <w:ind w:hanging="284"/>
              <w:contextualSpacing/>
              <w:rPr>
                <w:rFonts w:ascii="Corbel" w:hAnsi="Corbel" w:cs="Arial"/>
                <w:sz w:val="20"/>
              </w:rPr>
            </w:pPr>
            <w:r>
              <w:rPr>
                <w:rFonts w:ascii="Corbel" w:hAnsi="Corbel" w:cs="Arial"/>
                <w:sz w:val="20"/>
              </w:rPr>
              <w:t xml:space="preserve">Kortingen die leiden tot </w:t>
            </w:r>
            <w:r w:rsidR="00C639E2" w:rsidRPr="00CD0E25">
              <w:rPr>
                <w:rFonts w:ascii="Corbel" w:hAnsi="Corbel" w:cs="Arial"/>
                <w:sz w:val="20"/>
              </w:rPr>
              <w:t>prijzen onder de kostprijs</w:t>
            </w:r>
            <w:r w:rsidR="00D771EE">
              <w:rPr>
                <w:rFonts w:ascii="Corbel" w:hAnsi="Corbel" w:cs="Arial"/>
                <w:sz w:val="20"/>
              </w:rPr>
              <w:t xml:space="preserve"> en/of inkoopprijs van Inschrijver</w:t>
            </w:r>
            <w:r>
              <w:rPr>
                <w:rFonts w:ascii="Corbel" w:hAnsi="Corbel" w:cs="Arial"/>
                <w:sz w:val="20"/>
              </w:rPr>
              <w:t>, en</w:t>
            </w:r>
            <w:r w:rsidR="00C639E2" w:rsidRPr="00CD0E25">
              <w:rPr>
                <w:rFonts w:ascii="Corbel" w:hAnsi="Corbel" w:cs="Arial"/>
                <w:sz w:val="20"/>
              </w:rPr>
              <w:t xml:space="preserve">; </w:t>
            </w:r>
          </w:p>
          <w:p w14:paraId="4E372C5B" w14:textId="0257FA21" w:rsidR="00C639E2" w:rsidRPr="00CD0E25" w:rsidRDefault="00C639E2" w:rsidP="00E11A9B">
            <w:pPr>
              <w:numPr>
                <w:ilvl w:val="1"/>
                <w:numId w:val="27"/>
              </w:numPr>
              <w:spacing w:after="55" w:line="259" w:lineRule="auto"/>
              <w:ind w:hanging="284"/>
              <w:contextualSpacing/>
              <w:rPr>
                <w:rFonts w:ascii="Corbel" w:hAnsi="Corbel" w:cs="Arial"/>
                <w:sz w:val="20"/>
              </w:rPr>
            </w:pPr>
            <w:r w:rsidRPr="00CD0E25">
              <w:rPr>
                <w:rFonts w:ascii="Corbel" w:hAnsi="Corbel" w:cs="Arial"/>
                <w:sz w:val="20"/>
              </w:rPr>
              <w:t xml:space="preserve">in de branche </w:t>
            </w:r>
            <w:r w:rsidR="00E11A9B">
              <w:rPr>
                <w:rFonts w:ascii="Corbel" w:hAnsi="Corbel" w:cs="Arial"/>
                <w:sz w:val="20"/>
              </w:rPr>
              <w:t xml:space="preserve">zeer </w:t>
            </w:r>
            <w:r w:rsidRPr="00CD0E25">
              <w:rPr>
                <w:rFonts w:ascii="Corbel" w:hAnsi="Corbel" w:cs="Arial"/>
                <w:sz w:val="20"/>
              </w:rPr>
              <w:t xml:space="preserve">ongebruikelijke </w:t>
            </w:r>
            <w:r w:rsidR="00E11A9B">
              <w:rPr>
                <w:rFonts w:ascii="Corbel" w:hAnsi="Corbel" w:cs="Arial"/>
                <w:sz w:val="20"/>
              </w:rPr>
              <w:t>kortingen</w:t>
            </w:r>
            <w:r w:rsidRPr="00CD0E25">
              <w:rPr>
                <w:rFonts w:ascii="Corbel" w:hAnsi="Corbel" w:cs="Arial"/>
                <w:sz w:val="20"/>
              </w:rPr>
              <w:t>.</w:t>
            </w:r>
          </w:p>
        </w:tc>
      </w:tr>
      <w:tr w:rsidR="00C639E2" w:rsidRPr="00CD0E25" w14:paraId="38BC3D9B" w14:textId="77777777" w:rsidTr="00A57614">
        <w:tblPrEx>
          <w:tblCellMar>
            <w:top w:w="100" w:type="dxa"/>
            <w:right w:w="65" w:type="dxa"/>
          </w:tblCellMar>
        </w:tblPrEx>
        <w:trPr>
          <w:trHeight w:val="528"/>
        </w:trPr>
        <w:tc>
          <w:tcPr>
            <w:tcW w:w="0" w:type="auto"/>
            <w:tcBorders>
              <w:top w:val="single" w:sz="4" w:space="0" w:color="000000"/>
              <w:left w:val="single" w:sz="4" w:space="0" w:color="000000"/>
              <w:bottom w:val="single" w:sz="4" w:space="0" w:color="000000"/>
              <w:right w:val="single" w:sz="4" w:space="0" w:color="000000"/>
            </w:tcBorders>
          </w:tcPr>
          <w:p w14:paraId="5D17A94D"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6FC6CD3B" w14:textId="352D219D" w:rsidR="00C639E2" w:rsidRPr="00CD0E25" w:rsidRDefault="00C639E2" w:rsidP="00A57614">
            <w:pPr>
              <w:spacing w:after="27" w:line="287" w:lineRule="auto"/>
              <w:contextualSpacing/>
              <w:rPr>
                <w:rFonts w:ascii="Corbel" w:hAnsi="Corbel" w:cs="Arial"/>
                <w:sz w:val="20"/>
              </w:rPr>
            </w:pPr>
            <w:r w:rsidRPr="00CD0E25">
              <w:rPr>
                <w:rFonts w:ascii="Corbel" w:hAnsi="Corbel" w:cs="Arial"/>
                <w:sz w:val="20"/>
              </w:rPr>
              <w:t xml:space="preserve">De Inschrijver dient voor </w:t>
            </w:r>
            <w:r w:rsidRPr="006D644A">
              <w:rPr>
                <w:rFonts w:ascii="Corbel" w:hAnsi="Corbel" w:cs="Arial"/>
                <w:sz w:val="20"/>
              </w:rPr>
              <w:t>alle artikelen uit het randassortiment een</w:t>
            </w:r>
            <w:r w:rsidRPr="00CD0E25">
              <w:rPr>
                <w:rFonts w:ascii="Corbel" w:hAnsi="Corbel" w:cs="Arial"/>
                <w:sz w:val="20"/>
              </w:rPr>
              <w:t xml:space="preserve"> marktconforme prijsstelling te hanteren. De </w:t>
            </w:r>
            <w:r w:rsidR="0003462A">
              <w:rPr>
                <w:rFonts w:ascii="Corbel" w:hAnsi="Corbel" w:cs="Arial"/>
                <w:sz w:val="20"/>
              </w:rPr>
              <w:t>Gemeente</w:t>
            </w:r>
            <w:r w:rsidRPr="00CD0E25">
              <w:rPr>
                <w:rFonts w:ascii="Corbel" w:hAnsi="Corbel" w:cs="Arial"/>
                <w:sz w:val="20"/>
              </w:rPr>
              <w:t xml:space="preserve"> is gerechtigd deze prijstelling op marktconformiteit te toetsen. </w:t>
            </w:r>
          </w:p>
        </w:tc>
      </w:tr>
      <w:tr w:rsidR="00C639E2" w:rsidRPr="00CD0E25" w14:paraId="57FB037F" w14:textId="77777777" w:rsidTr="00A57614">
        <w:tblPrEx>
          <w:tblCellMar>
            <w:top w:w="100" w:type="dxa"/>
            <w:right w:w="7" w:type="dxa"/>
          </w:tblCellMar>
        </w:tblPrEx>
        <w:trPr>
          <w:trHeight w:val="326"/>
        </w:trPr>
        <w:tc>
          <w:tcPr>
            <w:tcW w:w="0" w:type="auto"/>
            <w:gridSpan w:val="2"/>
            <w:tcBorders>
              <w:top w:val="single" w:sz="4" w:space="0" w:color="000000"/>
              <w:left w:val="single" w:sz="4" w:space="0" w:color="000000"/>
              <w:bottom w:val="single" w:sz="4" w:space="0" w:color="000000"/>
              <w:right w:val="single" w:sz="4" w:space="0" w:color="000000"/>
            </w:tcBorders>
          </w:tcPr>
          <w:p w14:paraId="28942FD0" w14:textId="77777777" w:rsidR="00C639E2" w:rsidRPr="00CD0E25" w:rsidRDefault="00C639E2" w:rsidP="00A57614">
            <w:pPr>
              <w:spacing w:line="259" w:lineRule="auto"/>
              <w:ind w:left="2"/>
              <w:contextualSpacing/>
              <w:rPr>
                <w:rFonts w:ascii="Corbel" w:hAnsi="Corbel" w:cs="Arial"/>
                <w:sz w:val="20"/>
              </w:rPr>
            </w:pPr>
            <w:r w:rsidRPr="00CD0E25">
              <w:rPr>
                <w:rFonts w:ascii="Corbel" w:hAnsi="Corbel" w:cs="Arial"/>
                <w:sz w:val="20"/>
              </w:rPr>
              <w:br w:type="page"/>
            </w:r>
            <w:r w:rsidRPr="00CD0E25">
              <w:rPr>
                <w:rFonts w:ascii="Corbel" w:eastAsia="Arial" w:hAnsi="Corbel" w:cs="Arial"/>
                <w:b/>
                <w:sz w:val="20"/>
              </w:rPr>
              <w:t xml:space="preserve">Indexatie </w:t>
            </w:r>
          </w:p>
        </w:tc>
      </w:tr>
      <w:tr w:rsidR="00C639E2" w:rsidRPr="00CD0E25" w14:paraId="11DEC50B" w14:textId="77777777" w:rsidTr="00A57614">
        <w:tblPrEx>
          <w:tblCellMar>
            <w:top w:w="100" w:type="dxa"/>
            <w:right w:w="7" w:type="dxa"/>
          </w:tblCellMar>
        </w:tblPrEx>
        <w:trPr>
          <w:trHeight w:val="539"/>
        </w:trPr>
        <w:tc>
          <w:tcPr>
            <w:tcW w:w="0" w:type="auto"/>
            <w:tcBorders>
              <w:top w:val="single" w:sz="4" w:space="0" w:color="000000"/>
              <w:left w:val="single" w:sz="4" w:space="0" w:color="000000"/>
              <w:bottom w:val="single" w:sz="4" w:space="0" w:color="000000"/>
              <w:right w:val="single" w:sz="4" w:space="0" w:color="000000"/>
            </w:tcBorders>
          </w:tcPr>
          <w:p w14:paraId="53C1FD2C"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41A5940" w14:textId="58E8996A" w:rsidR="00C639E2" w:rsidRPr="00CD0E25" w:rsidRDefault="00C639E2" w:rsidP="00FD7449">
            <w:pPr>
              <w:spacing w:line="259" w:lineRule="auto"/>
              <w:contextualSpacing/>
              <w:rPr>
                <w:rFonts w:ascii="Corbel" w:hAnsi="Corbel" w:cs="Arial"/>
                <w:sz w:val="20"/>
              </w:rPr>
            </w:pPr>
            <w:r w:rsidRPr="00CD0E25">
              <w:rPr>
                <w:rFonts w:ascii="Corbel" w:hAnsi="Corbel" w:cs="Arial"/>
                <w:sz w:val="20"/>
              </w:rPr>
              <w:t xml:space="preserve">De aangeboden </w:t>
            </w:r>
            <w:r w:rsidR="00BA32CC">
              <w:rPr>
                <w:rFonts w:ascii="Corbel" w:hAnsi="Corbel" w:cs="Arial"/>
                <w:sz w:val="20"/>
              </w:rPr>
              <w:t>kortingen</w:t>
            </w:r>
            <w:r w:rsidRPr="00CD0E25">
              <w:rPr>
                <w:rFonts w:ascii="Corbel" w:hAnsi="Corbel" w:cs="Arial"/>
                <w:sz w:val="20"/>
              </w:rPr>
              <w:t xml:space="preserve"> opgenomen in het </w:t>
            </w:r>
            <w:r w:rsidR="002148AB">
              <w:rPr>
                <w:rFonts w:ascii="Corbel" w:hAnsi="Corbel" w:cs="Arial"/>
                <w:sz w:val="20"/>
              </w:rPr>
              <w:t>P</w:t>
            </w:r>
            <w:r w:rsidR="00FD7449">
              <w:rPr>
                <w:rFonts w:ascii="Corbel" w:hAnsi="Corbel" w:cs="Arial"/>
                <w:sz w:val="20"/>
              </w:rPr>
              <w:t>rijsopgaveformulier</w:t>
            </w:r>
            <w:r w:rsidR="00C25732">
              <w:rPr>
                <w:rFonts w:ascii="Corbel" w:hAnsi="Corbel" w:cs="Arial"/>
                <w:sz w:val="20"/>
              </w:rPr>
              <w:t xml:space="preserve"> (Bijlage </w:t>
            </w:r>
            <w:r w:rsidR="00FD7449">
              <w:rPr>
                <w:rFonts w:ascii="Corbel" w:hAnsi="Corbel" w:cs="Arial"/>
                <w:sz w:val="20"/>
              </w:rPr>
              <w:t>5</w:t>
            </w:r>
            <w:r w:rsidRPr="00CD0E25">
              <w:rPr>
                <w:rFonts w:ascii="Corbel" w:hAnsi="Corbel" w:cs="Arial"/>
                <w:sz w:val="20"/>
              </w:rPr>
              <w:t xml:space="preserve">) staan vast gedurende </w:t>
            </w:r>
            <w:r w:rsidR="00BA32CC">
              <w:rPr>
                <w:rFonts w:ascii="Corbel" w:hAnsi="Corbel" w:cs="Arial"/>
                <w:sz w:val="20"/>
              </w:rPr>
              <w:t>de volledige looptijd van</w:t>
            </w:r>
            <w:r w:rsidRPr="00CD0E25">
              <w:rPr>
                <w:rFonts w:ascii="Corbel" w:hAnsi="Corbel" w:cs="Arial"/>
                <w:sz w:val="20"/>
              </w:rPr>
              <w:t xml:space="preserve"> de </w:t>
            </w:r>
            <w:r w:rsidR="00042705">
              <w:rPr>
                <w:rFonts w:ascii="Corbel" w:hAnsi="Corbel" w:cs="Arial"/>
                <w:sz w:val="20"/>
              </w:rPr>
              <w:t>r</w:t>
            </w:r>
            <w:r w:rsidR="002148AB">
              <w:rPr>
                <w:rFonts w:ascii="Corbel" w:hAnsi="Corbel" w:cs="Arial"/>
                <w:sz w:val="20"/>
              </w:rPr>
              <w:t>aamovereenkomst</w:t>
            </w:r>
            <w:r w:rsidRPr="00CD0E25">
              <w:rPr>
                <w:rFonts w:ascii="Corbel" w:hAnsi="Corbel" w:cs="Arial"/>
                <w:sz w:val="20"/>
              </w:rPr>
              <w:t>.</w:t>
            </w:r>
            <w:r w:rsidR="00BA32CC">
              <w:rPr>
                <w:rFonts w:ascii="Corbel" w:hAnsi="Corbel" w:cs="Arial"/>
                <w:sz w:val="20"/>
              </w:rPr>
              <w:t xml:space="preserve"> Opdrachtgever gaat ervan uit da</w:t>
            </w:r>
            <w:r w:rsidR="00FD7449">
              <w:rPr>
                <w:rFonts w:ascii="Corbel" w:hAnsi="Corbel" w:cs="Arial"/>
                <w:sz w:val="20"/>
              </w:rPr>
              <w:t>t Opdrachtnemer zijn catalogusprijzen</w:t>
            </w:r>
            <w:r w:rsidR="00BA32CC">
              <w:rPr>
                <w:rFonts w:ascii="Corbel" w:hAnsi="Corbel" w:cs="Arial"/>
                <w:sz w:val="20"/>
              </w:rPr>
              <w:t xml:space="preserve"> jaarlijks indexeert en daarmee de aangeboden kortingen </w:t>
            </w:r>
            <w:r w:rsidR="00BA32CC">
              <w:rPr>
                <w:rFonts w:ascii="Corbel" w:hAnsi="Corbel" w:cs="Arial"/>
                <w:sz w:val="20"/>
              </w:rPr>
              <w:lastRenderedPageBreak/>
              <w:t xml:space="preserve">gehandhaafd </w:t>
            </w:r>
            <w:r w:rsidR="00042705">
              <w:rPr>
                <w:rFonts w:ascii="Corbel" w:hAnsi="Corbel" w:cs="Arial"/>
                <w:sz w:val="20"/>
              </w:rPr>
              <w:t>zullen</w:t>
            </w:r>
            <w:r w:rsidR="00BA32CC">
              <w:rPr>
                <w:rFonts w:ascii="Corbel" w:hAnsi="Corbel" w:cs="Arial"/>
                <w:sz w:val="20"/>
              </w:rPr>
              <w:t xml:space="preserve"> blijven.</w:t>
            </w:r>
            <w:r w:rsidRPr="00CD0E25">
              <w:rPr>
                <w:rFonts w:ascii="Corbel" w:hAnsi="Corbel" w:cs="Arial"/>
                <w:sz w:val="20"/>
              </w:rPr>
              <w:t xml:space="preserve"> </w:t>
            </w:r>
          </w:p>
        </w:tc>
      </w:tr>
      <w:tr w:rsidR="00C639E2" w:rsidRPr="00CD0E25" w14:paraId="4A0B1665" w14:textId="77777777" w:rsidTr="00A57614">
        <w:tblPrEx>
          <w:tblCellMar>
            <w:top w:w="100" w:type="dxa"/>
            <w:right w:w="92" w:type="dxa"/>
          </w:tblCellMar>
        </w:tblPrEx>
        <w:trPr>
          <w:trHeight w:val="327"/>
        </w:trPr>
        <w:tc>
          <w:tcPr>
            <w:tcW w:w="0" w:type="auto"/>
            <w:gridSpan w:val="2"/>
            <w:tcBorders>
              <w:top w:val="single" w:sz="4" w:space="0" w:color="000000"/>
              <w:left w:val="single" w:sz="4" w:space="0" w:color="000000"/>
              <w:bottom w:val="single" w:sz="4" w:space="0" w:color="000000"/>
              <w:right w:val="single" w:sz="4" w:space="0" w:color="000000"/>
            </w:tcBorders>
          </w:tcPr>
          <w:p w14:paraId="3635D3CC" w14:textId="2921DD73" w:rsidR="00C639E2" w:rsidRPr="00CD0E25" w:rsidRDefault="00926638" w:rsidP="00A57614">
            <w:pPr>
              <w:spacing w:line="259" w:lineRule="auto"/>
              <w:ind w:left="2"/>
              <w:contextualSpacing/>
              <w:rPr>
                <w:rFonts w:ascii="Corbel" w:hAnsi="Corbel" w:cs="Arial"/>
                <w:sz w:val="20"/>
              </w:rPr>
            </w:pPr>
            <w:r>
              <w:rPr>
                <w:rFonts w:ascii="Corbel" w:eastAsia="Arial" w:hAnsi="Corbel" w:cs="Arial"/>
                <w:b/>
                <w:sz w:val="20"/>
              </w:rPr>
              <w:lastRenderedPageBreak/>
              <w:t>Prijzen</w:t>
            </w:r>
            <w:r w:rsidR="00C639E2" w:rsidRPr="00CD0E25">
              <w:rPr>
                <w:rFonts w:ascii="Corbel" w:eastAsia="Arial" w:hAnsi="Corbel" w:cs="Arial"/>
                <w:b/>
                <w:sz w:val="20"/>
              </w:rPr>
              <w:t xml:space="preserve"> </w:t>
            </w:r>
          </w:p>
        </w:tc>
      </w:tr>
      <w:tr w:rsidR="00926638" w:rsidRPr="00CD0E25" w14:paraId="0BED94A1" w14:textId="77777777" w:rsidTr="00A57614">
        <w:tblPrEx>
          <w:tblCellMar>
            <w:top w:w="100" w:type="dxa"/>
            <w:right w:w="92" w:type="dxa"/>
          </w:tblCellMar>
        </w:tblPrEx>
        <w:trPr>
          <w:trHeight w:val="183"/>
        </w:trPr>
        <w:tc>
          <w:tcPr>
            <w:tcW w:w="0" w:type="auto"/>
            <w:tcBorders>
              <w:top w:val="single" w:sz="4" w:space="0" w:color="000000"/>
              <w:left w:val="single" w:sz="4" w:space="0" w:color="000000"/>
              <w:bottom w:val="single" w:sz="4" w:space="0" w:color="000000"/>
              <w:right w:val="single" w:sz="4" w:space="0" w:color="000000"/>
            </w:tcBorders>
          </w:tcPr>
          <w:p w14:paraId="2FF91A0B" w14:textId="77777777" w:rsidR="00926638" w:rsidRPr="00CD0E25" w:rsidRDefault="00926638"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268DCDC" w14:textId="2AE52F9A" w:rsidR="00926638" w:rsidRPr="00CD0E25" w:rsidRDefault="005F2AB8" w:rsidP="005F2AB8">
            <w:pPr>
              <w:spacing w:line="259" w:lineRule="auto"/>
              <w:ind w:right="13"/>
              <w:contextualSpacing/>
              <w:rPr>
                <w:rFonts w:ascii="Corbel" w:hAnsi="Corbel" w:cs="Arial"/>
                <w:sz w:val="20"/>
              </w:rPr>
            </w:pPr>
            <w:r>
              <w:rPr>
                <w:rFonts w:ascii="Corbel" w:hAnsi="Corbel" w:cs="Arial"/>
                <w:sz w:val="20"/>
              </w:rPr>
              <w:t>Inschrijve</w:t>
            </w:r>
            <w:r w:rsidR="00926638">
              <w:rPr>
                <w:rFonts w:ascii="Corbel" w:hAnsi="Corbel" w:cs="Arial"/>
                <w:sz w:val="20"/>
              </w:rPr>
              <w:t xml:space="preserve">r voert de kortingspercentages op </w:t>
            </w:r>
            <w:r>
              <w:rPr>
                <w:rFonts w:ascii="Corbel" w:hAnsi="Corbel" w:cs="Arial"/>
                <w:sz w:val="20"/>
              </w:rPr>
              <w:t>zijn</w:t>
            </w:r>
            <w:r w:rsidR="00926638">
              <w:rPr>
                <w:rFonts w:ascii="Corbel" w:hAnsi="Corbel" w:cs="Arial"/>
                <w:sz w:val="20"/>
              </w:rPr>
              <w:t xml:space="preserve"> listprijzen</w:t>
            </w:r>
            <w:r w:rsidR="00A3525E">
              <w:rPr>
                <w:rFonts w:ascii="Corbel" w:hAnsi="Corbel" w:cs="Arial"/>
                <w:sz w:val="20"/>
              </w:rPr>
              <w:t>/catalogusprijzen</w:t>
            </w:r>
            <w:r w:rsidR="00926638">
              <w:rPr>
                <w:rFonts w:ascii="Corbel" w:hAnsi="Corbel" w:cs="Arial"/>
                <w:sz w:val="20"/>
              </w:rPr>
              <w:t xml:space="preserve"> in </w:t>
            </w:r>
            <w:r w:rsidR="00042705">
              <w:rPr>
                <w:rFonts w:ascii="Corbel" w:hAnsi="Corbel" w:cs="Arial"/>
                <w:sz w:val="20"/>
              </w:rPr>
              <w:t>op</w:t>
            </w:r>
            <w:r w:rsidR="00926638">
              <w:rPr>
                <w:rFonts w:ascii="Corbel" w:hAnsi="Corbel" w:cs="Arial"/>
                <w:sz w:val="20"/>
              </w:rPr>
              <w:t xml:space="preserve"> het </w:t>
            </w:r>
            <w:r w:rsidR="00702770">
              <w:rPr>
                <w:rFonts w:ascii="Corbel" w:hAnsi="Corbel" w:cs="Arial"/>
                <w:sz w:val="20"/>
              </w:rPr>
              <w:t>prijsopgaveformulier</w:t>
            </w:r>
            <w:r w:rsidR="00926638">
              <w:rPr>
                <w:rFonts w:ascii="Corbel" w:hAnsi="Corbel" w:cs="Arial"/>
                <w:sz w:val="20"/>
              </w:rPr>
              <w:t xml:space="preserve"> (</w:t>
            </w:r>
            <w:r w:rsidR="00993BEF">
              <w:rPr>
                <w:rFonts w:ascii="Corbel" w:hAnsi="Corbel" w:cs="Arial"/>
                <w:sz w:val="20"/>
              </w:rPr>
              <w:t>b</w:t>
            </w:r>
            <w:r w:rsidR="00926638" w:rsidRPr="00993BEF">
              <w:rPr>
                <w:rFonts w:ascii="Corbel" w:hAnsi="Corbel" w:cs="Arial"/>
                <w:sz w:val="20"/>
              </w:rPr>
              <w:t>ijlag</w:t>
            </w:r>
            <w:r w:rsidR="00993BEF" w:rsidRPr="00993BEF">
              <w:rPr>
                <w:rFonts w:ascii="Corbel" w:hAnsi="Corbel" w:cs="Arial"/>
                <w:sz w:val="20"/>
              </w:rPr>
              <w:t>e 4</w:t>
            </w:r>
            <w:r w:rsidR="00926638" w:rsidRPr="00993BEF">
              <w:rPr>
                <w:rFonts w:ascii="Corbel" w:hAnsi="Corbel" w:cs="Arial"/>
                <w:sz w:val="20"/>
              </w:rPr>
              <w:t>).</w:t>
            </w:r>
            <w:r w:rsidR="00926638">
              <w:rPr>
                <w:rFonts w:ascii="Corbel" w:hAnsi="Corbel" w:cs="Arial"/>
                <w:sz w:val="20"/>
              </w:rPr>
              <w:t xml:space="preserve"> Deze kortingspercentages gelden bij alle afnamen van</w:t>
            </w:r>
            <w:r w:rsidR="009C6885">
              <w:rPr>
                <w:rFonts w:ascii="Corbel" w:hAnsi="Corbel" w:cs="Arial"/>
                <w:sz w:val="20"/>
              </w:rPr>
              <w:t xml:space="preserve"> alle</w:t>
            </w:r>
            <w:r w:rsidR="00926638">
              <w:rPr>
                <w:rFonts w:ascii="Corbel" w:hAnsi="Corbel" w:cs="Arial"/>
                <w:sz w:val="20"/>
              </w:rPr>
              <w:t xml:space="preserve"> bij Niveau 3 genoemde </w:t>
            </w:r>
            <w:r w:rsidR="009C6885">
              <w:rPr>
                <w:rFonts w:ascii="Corbel" w:hAnsi="Corbel" w:cs="Arial"/>
                <w:sz w:val="20"/>
              </w:rPr>
              <w:t xml:space="preserve">soorten </w:t>
            </w:r>
            <w:r w:rsidR="00042705">
              <w:rPr>
                <w:rFonts w:ascii="Corbel" w:hAnsi="Corbel" w:cs="Arial"/>
                <w:sz w:val="20"/>
              </w:rPr>
              <w:t>artikelen</w:t>
            </w:r>
            <w:r w:rsidR="00926638">
              <w:rPr>
                <w:rFonts w:ascii="Corbel" w:hAnsi="Corbel" w:cs="Arial"/>
                <w:sz w:val="20"/>
              </w:rPr>
              <w:t xml:space="preserve"> ongeacht</w:t>
            </w:r>
            <w:r w:rsidR="009C6885">
              <w:rPr>
                <w:rFonts w:ascii="Corbel" w:hAnsi="Corbel" w:cs="Arial"/>
                <w:sz w:val="20"/>
              </w:rPr>
              <w:t xml:space="preserve"> eventuele verschillende artikeleigenschappen (zoals afmeting en verpakkingsgrootte) en</w:t>
            </w:r>
            <w:r w:rsidR="00926638">
              <w:rPr>
                <w:rFonts w:ascii="Corbel" w:hAnsi="Corbel" w:cs="Arial"/>
                <w:sz w:val="20"/>
              </w:rPr>
              <w:t xml:space="preserve"> eventuele verschillen</w:t>
            </w:r>
            <w:r w:rsidR="00042705">
              <w:rPr>
                <w:rFonts w:ascii="Corbel" w:hAnsi="Corbel" w:cs="Arial"/>
                <w:sz w:val="20"/>
              </w:rPr>
              <w:t xml:space="preserve"> tussen de geprognosticeerde omzet en de daadwerkelijke omzet.</w:t>
            </w:r>
          </w:p>
        </w:tc>
      </w:tr>
      <w:tr w:rsidR="00C639E2" w:rsidRPr="00CD0E25" w14:paraId="0931DBAD" w14:textId="77777777" w:rsidTr="00A57614">
        <w:tblPrEx>
          <w:tblCellMar>
            <w:top w:w="100" w:type="dxa"/>
            <w:right w:w="92" w:type="dxa"/>
          </w:tblCellMar>
        </w:tblPrEx>
        <w:trPr>
          <w:trHeight w:val="183"/>
        </w:trPr>
        <w:tc>
          <w:tcPr>
            <w:tcW w:w="0" w:type="auto"/>
            <w:tcBorders>
              <w:top w:val="single" w:sz="4" w:space="0" w:color="000000"/>
              <w:left w:val="single" w:sz="4" w:space="0" w:color="000000"/>
              <w:bottom w:val="single" w:sz="4" w:space="0" w:color="000000"/>
              <w:right w:val="single" w:sz="4" w:space="0" w:color="000000"/>
            </w:tcBorders>
          </w:tcPr>
          <w:p w14:paraId="26670001" w14:textId="77777777" w:rsidR="00C639E2" w:rsidRPr="00CD0E25" w:rsidRDefault="00C639E2"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5877DBA3" w14:textId="07E235F1" w:rsidR="00C639E2" w:rsidRPr="00CD0E25" w:rsidRDefault="00C639E2" w:rsidP="00FD7449">
            <w:pPr>
              <w:spacing w:line="259" w:lineRule="auto"/>
              <w:ind w:right="13"/>
              <w:contextualSpacing/>
              <w:rPr>
                <w:rFonts w:ascii="Corbel" w:hAnsi="Corbel" w:cs="Arial"/>
                <w:sz w:val="20"/>
              </w:rPr>
            </w:pPr>
            <w:r w:rsidRPr="00CD0E25">
              <w:rPr>
                <w:rFonts w:ascii="Corbel" w:hAnsi="Corbel" w:cs="Arial"/>
                <w:sz w:val="20"/>
              </w:rPr>
              <w:t xml:space="preserve">Alle genoemde </w:t>
            </w:r>
            <w:r w:rsidR="00020A73">
              <w:rPr>
                <w:rFonts w:ascii="Corbel" w:hAnsi="Corbel" w:cs="Arial"/>
                <w:sz w:val="20"/>
              </w:rPr>
              <w:t>omzetten</w:t>
            </w:r>
            <w:r w:rsidR="00FD7449">
              <w:rPr>
                <w:rFonts w:ascii="Corbel" w:hAnsi="Corbel" w:cs="Arial"/>
                <w:sz w:val="20"/>
              </w:rPr>
              <w:t xml:space="preserve"> in het prijsopgaveformulier</w:t>
            </w:r>
            <w:r w:rsidR="00C25732">
              <w:rPr>
                <w:rFonts w:ascii="Corbel" w:hAnsi="Corbel" w:cs="Arial"/>
                <w:sz w:val="20"/>
              </w:rPr>
              <w:t xml:space="preserve"> (</w:t>
            </w:r>
            <w:r w:rsidR="00993BEF">
              <w:rPr>
                <w:rFonts w:ascii="Corbel" w:hAnsi="Corbel" w:cs="Arial"/>
                <w:sz w:val="20"/>
              </w:rPr>
              <w:t>b</w:t>
            </w:r>
            <w:r w:rsidR="00C25732">
              <w:rPr>
                <w:rFonts w:ascii="Corbel" w:hAnsi="Corbel" w:cs="Arial"/>
                <w:sz w:val="20"/>
              </w:rPr>
              <w:t xml:space="preserve">ijlage </w:t>
            </w:r>
            <w:r w:rsidR="00FD7449">
              <w:rPr>
                <w:rFonts w:ascii="Corbel" w:hAnsi="Corbel" w:cs="Arial"/>
                <w:sz w:val="20"/>
              </w:rPr>
              <w:t>5</w:t>
            </w:r>
            <w:r w:rsidRPr="00CD0E25">
              <w:rPr>
                <w:rFonts w:ascii="Corbel" w:hAnsi="Corbel" w:cs="Arial"/>
                <w:sz w:val="20"/>
              </w:rPr>
              <w:t>)</w:t>
            </w:r>
            <w:r w:rsidRPr="00CD0E25">
              <w:rPr>
                <w:rFonts w:ascii="Corbel" w:eastAsia="Georgia" w:hAnsi="Corbel" w:cs="Arial"/>
                <w:b/>
                <w:sz w:val="20"/>
              </w:rPr>
              <w:t xml:space="preserve"> </w:t>
            </w:r>
            <w:r w:rsidRPr="00CD0E25">
              <w:rPr>
                <w:rFonts w:ascii="Corbel" w:hAnsi="Corbel" w:cs="Arial"/>
                <w:sz w:val="20"/>
              </w:rPr>
              <w:t>zijn een</w:t>
            </w:r>
            <w:r w:rsidR="00993BEF">
              <w:rPr>
                <w:rFonts w:ascii="Corbel" w:hAnsi="Corbel" w:cs="Arial"/>
                <w:sz w:val="20"/>
              </w:rPr>
              <w:t xml:space="preserve"> </w:t>
            </w:r>
            <w:r w:rsidRPr="00CD0E25">
              <w:rPr>
                <w:rFonts w:ascii="Corbel" w:hAnsi="Corbel" w:cs="Arial"/>
                <w:sz w:val="20"/>
              </w:rPr>
              <w:t>jaarlijkse afname</w:t>
            </w:r>
            <w:r w:rsidR="00993BEF">
              <w:rPr>
                <w:rFonts w:ascii="Corbel" w:hAnsi="Corbel" w:cs="Arial"/>
                <w:sz w:val="20"/>
              </w:rPr>
              <w:t xml:space="preserve"> prognose</w:t>
            </w:r>
            <w:r w:rsidRPr="00CD0E25">
              <w:rPr>
                <w:rFonts w:ascii="Corbel" w:hAnsi="Corbel" w:cs="Arial"/>
                <w:sz w:val="20"/>
              </w:rPr>
              <w:t xml:space="preserve"> gebaseerd op de </w:t>
            </w:r>
            <w:r w:rsidR="004B10D2">
              <w:rPr>
                <w:rFonts w:ascii="Corbel" w:hAnsi="Corbel" w:cs="Arial"/>
                <w:sz w:val="20"/>
              </w:rPr>
              <w:t>zo nauwkeurig als mogelijke berekende</w:t>
            </w:r>
            <w:r w:rsidRPr="00CD0E25">
              <w:rPr>
                <w:rFonts w:ascii="Corbel" w:hAnsi="Corbel" w:cs="Arial"/>
                <w:sz w:val="20"/>
              </w:rPr>
              <w:t xml:space="preserve"> afname </w:t>
            </w:r>
            <w:r w:rsidR="004B10D2" w:rsidRPr="00A80DEE">
              <w:rPr>
                <w:rFonts w:ascii="Corbel" w:hAnsi="Corbel" w:cs="Arial"/>
                <w:sz w:val="20"/>
              </w:rPr>
              <w:t>van 2020</w:t>
            </w:r>
            <w:r w:rsidRPr="00A80DEE">
              <w:rPr>
                <w:rFonts w:ascii="Corbel" w:hAnsi="Corbel" w:cs="Arial"/>
                <w:sz w:val="20"/>
              </w:rPr>
              <w:t>.</w:t>
            </w:r>
            <w:r w:rsidR="00020A73" w:rsidRPr="00A80DEE">
              <w:rPr>
                <w:rFonts w:ascii="Corbel" w:hAnsi="Corbel" w:cs="Arial"/>
                <w:sz w:val="20"/>
              </w:rPr>
              <w:t xml:space="preserve"> Deze omzetten zijn exclusief</w:t>
            </w:r>
            <w:r w:rsidR="00EE5827" w:rsidRPr="00A80DEE">
              <w:rPr>
                <w:rFonts w:ascii="Corbel" w:hAnsi="Corbel" w:cs="Arial"/>
                <w:sz w:val="20"/>
              </w:rPr>
              <w:t xml:space="preserve"> </w:t>
            </w:r>
            <w:r w:rsidR="00331B19" w:rsidRPr="00A80DEE">
              <w:rPr>
                <w:rFonts w:ascii="Corbel" w:hAnsi="Corbel" w:cs="Arial"/>
                <w:sz w:val="20"/>
              </w:rPr>
              <w:t>btw</w:t>
            </w:r>
            <w:r w:rsidR="00EE5827" w:rsidRPr="00A80DEE">
              <w:rPr>
                <w:rFonts w:ascii="Corbel" w:hAnsi="Corbel" w:cs="Arial"/>
                <w:sz w:val="20"/>
              </w:rPr>
              <w:t xml:space="preserve"> en</w:t>
            </w:r>
            <w:r w:rsidR="00020A73" w:rsidRPr="00A80DEE">
              <w:rPr>
                <w:rFonts w:ascii="Corbel" w:hAnsi="Corbel" w:cs="Arial"/>
                <w:sz w:val="20"/>
              </w:rPr>
              <w:t xml:space="preserve"> </w:t>
            </w:r>
            <w:r w:rsidR="00EE5827" w:rsidRPr="00A80DEE">
              <w:rPr>
                <w:rFonts w:ascii="Corbel" w:hAnsi="Corbel" w:cs="Arial"/>
                <w:sz w:val="20"/>
              </w:rPr>
              <w:t xml:space="preserve">inclusief </w:t>
            </w:r>
            <w:r w:rsidR="00020A73" w:rsidRPr="00A80DEE">
              <w:rPr>
                <w:rFonts w:ascii="Corbel" w:hAnsi="Corbel" w:cs="Arial"/>
                <w:sz w:val="20"/>
              </w:rPr>
              <w:t xml:space="preserve">de huidige kortingspercentages van de </w:t>
            </w:r>
            <w:r w:rsidR="0003462A">
              <w:rPr>
                <w:rFonts w:ascii="Corbel" w:hAnsi="Corbel" w:cs="Arial"/>
                <w:sz w:val="20"/>
              </w:rPr>
              <w:t>Gemeente</w:t>
            </w:r>
            <w:r w:rsidR="00A80DEE">
              <w:rPr>
                <w:rFonts w:ascii="Corbel" w:hAnsi="Corbel" w:cs="Arial"/>
                <w:sz w:val="20"/>
              </w:rPr>
              <w:t xml:space="preserve"> daar waar van toepassing</w:t>
            </w:r>
            <w:r w:rsidR="00020A73">
              <w:rPr>
                <w:rFonts w:ascii="Corbel" w:hAnsi="Corbel" w:cs="Arial"/>
                <w:sz w:val="20"/>
              </w:rPr>
              <w:t>.</w:t>
            </w:r>
            <w:r w:rsidR="00020A73" w:rsidRPr="00CD0E25">
              <w:rPr>
                <w:rFonts w:ascii="Corbel" w:hAnsi="Corbel" w:cs="Arial"/>
                <w:sz w:val="20"/>
              </w:rPr>
              <w:t xml:space="preserve"> </w:t>
            </w:r>
            <w:r w:rsidR="004B10D2">
              <w:rPr>
                <w:rFonts w:ascii="Corbel" w:hAnsi="Corbel" w:cs="Arial"/>
                <w:sz w:val="20"/>
              </w:rPr>
              <w:t>Let wel: d</w:t>
            </w:r>
            <w:r w:rsidRPr="00CD0E25">
              <w:rPr>
                <w:rFonts w:ascii="Corbel" w:hAnsi="Corbel" w:cs="Arial"/>
                <w:sz w:val="20"/>
              </w:rPr>
              <w:t xml:space="preserve">e </w:t>
            </w:r>
            <w:r w:rsidR="00377B8B">
              <w:rPr>
                <w:rFonts w:ascii="Corbel" w:hAnsi="Corbel" w:cs="Arial"/>
                <w:sz w:val="20"/>
              </w:rPr>
              <w:t>geraamde omzetten</w:t>
            </w:r>
            <w:r w:rsidRPr="00CD0E25">
              <w:rPr>
                <w:rFonts w:ascii="Corbel" w:hAnsi="Corbel" w:cs="Arial"/>
                <w:sz w:val="20"/>
              </w:rPr>
              <w:t xml:space="preserve"> zijn indicatief. Afwijkingen ervan geven de Inschrijver geen enkele aanspraak op schadevergoeding, compensatie, e.d. Er zal, ongeacht het verschil, geen enkele verrekening plaatsvinden indien de daadwerkelijke </w:t>
            </w:r>
            <w:r w:rsidR="00926638">
              <w:rPr>
                <w:rFonts w:ascii="Corbel" w:hAnsi="Corbel" w:cs="Arial"/>
                <w:sz w:val="20"/>
              </w:rPr>
              <w:t>omzetten</w:t>
            </w:r>
            <w:r w:rsidRPr="00CD0E25">
              <w:rPr>
                <w:rFonts w:ascii="Corbel" w:hAnsi="Corbel" w:cs="Arial"/>
                <w:sz w:val="20"/>
              </w:rPr>
              <w:t xml:space="preserve"> afwijken van de </w:t>
            </w:r>
            <w:r w:rsidR="00926638">
              <w:rPr>
                <w:rFonts w:ascii="Corbel" w:hAnsi="Corbel" w:cs="Arial"/>
                <w:sz w:val="20"/>
              </w:rPr>
              <w:t>omzetten</w:t>
            </w:r>
            <w:r w:rsidRPr="00CD0E25">
              <w:rPr>
                <w:rFonts w:ascii="Corbel" w:hAnsi="Corbel" w:cs="Arial"/>
                <w:sz w:val="20"/>
              </w:rPr>
              <w:t xml:space="preserve"> zoals opgenomen in het </w:t>
            </w:r>
            <w:r w:rsidR="00702770">
              <w:rPr>
                <w:rFonts w:ascii="Corbel" w:hAnsi="Corbel" w:cs="Arial"/>
                <w:sz w:val="20"/>
              </w:rPr>
              <w:t>prijsopgaveformulier</w:t>
            </w:r>
            <w:r w:rsidRPr="00CD0E25">
              <w:rPr>
                <w:rFonts w:ascii="Corbel" w:hAnsi="Corbel" w:cs="Arial"/>
                <w:sz w:val="20"/>
              </w:rPr>
              <w:t xml:space="preserve">. </w:t>
            </w:r>
          </w:p>
        </w:tc>
      </w:tr>
      <w:tr w:rsidR="00020A73" w:rsidRPr="00CD0E25" w14:paraId="6D0D65F3" w14:textId="77777777" w:rsidTr="00591AD2">
        <w:tblPrEx>
          <w:tblCellMar>
            <w:top w:w="100" w:type="dxa"/>
            <w:right w:w="92" w:type="dxa"/>
          </w:tblCellMar>
        </w:tblPrEx>
        <w:trPr>
          <w:trHeight w:val="327"/>
        </w:trPr>
        <w:tc>
          <w:tcPr>
            <w:tcW w:w="0" w:type="auto"/>
            <w:gridSpan w:val="2"/>
            <w:tcBorders>
              <w:top w:val="single" w:sz="4" w:space="0" w:color="000000"/>
              <w:left w:val="single" w:sz="4" w:space="0" w:color="000000"/>
              <w:bottom w:val="single" w:sz="4" w:space="0" w:color="000000"/>
              <w:right w:val="single" w:sz="4" w:space="0" w:color="000000"/>
            </w:tcBorders>
          </w:tcPr>
          <w:p w14:paraId="1298053B" w14:textId="3EBC3DE1" w:rsidR="00020A73" w:rsidRPr="00CD0E25" w:rsidRDefault="00020A73" w:rsidP="00591AD2">
            <w:pPr>
              <w:spacing w:line="259" w:lineRule="auto"/>
              <w:ind w:left="2"/>
              <w:contextualSpacing/>
              <w:rPr>
                <w:rFonts w:ascii="Corbel" w:hAnsi="Corbel" w:cs="Arial"/>
                <w:sz w:val="20"/>
              </w:rPr>
            </w:pPr>
            <w:r>
              <w:rPr>
                <w:rFonts w:ascii="Corbel" w:eastAsia="Arial" w:hAnsi="Corbel" w:cs="Arial"/>
                <w:b/>
                <w:sz w:val="20"/>
              </w:rPr>
              <w:t>Registratie Arbeidsmiddelen</w:t>
            </w:r>
            <w:r w:rsidRPr="00CD0E25">
              <w:rPr>
                <w:rFonts w:ascii="Corbel" w:eastAsia="Arial" w:hAnsi="Corbel" w:cs="Arial"/>
                <w:b/>
                <w:sz w:val="20"/>
              </w:rPr>
              <w:t xml:space="preserve"> </w:t>
            </w:r>
          </w:p>
        </w:tc>
      </w:tr>
      <w:tr w:rsidR="00020A73" w:rsidRPr="00CD0E25" w14:paraId="2A6D37ED" w14:textId="77777777" w:rsidTr="00A57614">
        <w:tblPrEx>
          <w:tblCellMar>
            <w:top w:w="100" w:type="dxa"/>
            <w:right w:w="92" w:type="dxa"/>
          </w:tblCellMar>
        </w:tblPrEx>
        <w:trPr>
          <w:trHeight w:val="183"/>
        </w:trPr>
        <w:tc>
          <w:tcPr>
            <w:tcW w:w="0" w:type="auto"/>
            <w:tcBorders>
              <w:top w:val="single" w:sz="4" w:space="0" w:color="000000"/>
              <w:left w:val="single" w:sz="4" w:space="0" w:color="000000"/>
              <w:bottom w:val="single" w:sz="4" w:space="0" w:color="000000"/>
              <w:right w:val="single" w:sz="4" w:space="0" w:color="000000"/>
            </w:tcBorders>
          </w:tcPr>
          <w:p w14:paraId="03E38A52" w14:textId="77777777" w:rsidR="00020A73" w:rsidRPr="00CD0E25" w:rsidRDefault="00020A73" w:rsidP="00C639E2">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188C36BA" w14:textId="2678A769" w:rsidR="008F7FC5" w:rsidRPr="000148B6" w:rsidRDefault="00956F79" w:rsidP="008F7FC5">
            <w:pPr>
              <w:spacing w:line="259" w:lineRule="auto"/>
              <w:ind w:right="13"/>
              <w:contextualSpacing/>
              <w:rPr>
                <w:rFonts w:ascii="Corbel" w:hAnsi="Corbel" w:cs="Arial"/>
                <w:sz w:val="21"/>
                <w:szCs w:val="21"/>
              </w:rPr>
            </w:pPr>
            <w:r w:rsidRPr="000148B6">
              <w:rPr>
                <w:rFonts w:ascii="Corbel" w:hAnsi="Corbel" w:cs="Arial"/>
                <w:sz w:val="21"/>
                <w:szCs w:val="21"/>
              </w:rPr>
              <w:t>Inschrijver registreert</w:t>
            </w:r>
            <w:r w:rsidR="00A36D34">
              <w:rPr>
                <w:rFonts w:ascii="Corbel" w:hAnsi="Corbel" w:cs="Arial"/>
                <w:sz w:val="21"/>
                <w:szCs w:val="21"/>
              </w:rPr>
              <w:t>,</w:t>
            </w:r>
            <w:r w:rsidRPr="000148B6">
              <w:rPr>
                <w:rFonts w:ascii="Corbel" w:hAnsi="Corbel" w:cs="Arial"/>
                <w:sz w:val="21"/>
                <w:szCs w:val="21"/>
              </w:rPr>
              <w:t xml:space="preserve"> </w:t>
            </w:r>
            <w:r w:rsidR="00A36D34">
              <w:rPr>
                <w:rFonts w:ascii="Corbel" w:hAnsi="Corbel" w:cs="Arial"/>
                <w:sz w:val="21"/>
                <w:szCs w:val="21"/>
              </w:rPr>
              <w:t xml:space="preserve">voorafgaand aan de levering, </w:t>
            </w:r>
            <w:r w:rsidRPr="000148B6">
              <w:rPr>
                <w:rFonts w:ascii="Corbel" w:hAnsi="Corbel" w:cs="Arial"/>
                <w:sz w:val="21"/>
                <w:szCs w:val="21"/>
              </w:rPr>
              <w:t xml:space="preserve">digitaal alle geleverde arbeidsmiddelen, zoals bedoeld in </w:t>
            </w:r>
            <w:r w:rsidR="008F7FC5" w:rsidRPr="000148B6">
              <w:rPr>
                <w:rFonts w:ascii="Corbel" w:hAnsi="Corbel" w:cs="Arial"/>
                <w:sz w:val="21"/>
                <w:szCs w:val="21"/>
              </w:rPr>
              <w:t xml:space="preserve">de </w:t>
            </w:r>
            <w:r w:rsidRPr="000148B6">
              <w:rPr>
                <w:rFonts w:ascii="Corbel" w:hAnsi="Corbel" w:cs="Arial"/>
                <w:sz w:val="21"/>
                <w:szCs w:val="21"/>
              </w:rPr>
              <w:t>Arbeidsomstandigheden</w:t>
            </w:r>
            <w:r w:rsidR="008F7FC5" w:rsidRPr="000148B6">
              <w:rPr>
                <w:rFonts w:ascii="Corbel" w:hAnsi="Corbel" w:cs="Arial"/>
                <w:sz w:val="21"/>
                <w:szCs w:val="21"/>
              </w:rPr>
              <w:t>wet</w:t>
            </w:r>
            <w:r w:rsidRPr="000148B6">
              <w:rPr>
                <w:rFonts w:ascii="Corbel" w:hAnsi="Corbel" w:cs="Arial"/>
                <w:sz w:val="21"/>
                <w:szCs w:val="21"/>
              </w:rPr>
              <w:t xml:space="preserve">, in het systeem dat de Opdrachtgever daarvoor heeft. </w:t>
            </w:r>
          </w:p>
          <w:p w14:paraId="438951C5" w14:textId="376478A6" w:rsidR="008F7FC5" w:rsidRPr="000148B6" w:rsidRDefault="008F7FC5" w:rsidP="008F7FC5">
            <w:pPr>
              <w:spacing w:line="259" w:lineRule="auto"/>
              <w:ind w:right="13"/>
              <w:contextualSpacing/>
              <w:rPr>
                <w:rFonts w:ascii="Corbel" w:hAnsi="Corbel" w:cs="Arial"/>
                <w:sz w:val="21"/>
                <w:szCs w:val="21"/>
              </w:rPr>
            </w:pPr>
            <w:r w:rsidRPr="000148B6">
              <w:rPr>
                <w:rFonts w:ascii="Corbel" w:hAnsi="Corbel" w:cs="Arial"/>
                <w:sz w:val="21"/>
                <w:szCs w:val="21"/>
              </w:rPr>
              <w:t>In dit systeem dient de Opdrachtnemer</w:t>
            </w:r>
            <w:r w:rsidR="001B33B5" w:rsidRPr="000148B6">
              <w:rPr>
                <w:rFonts w:ascii="Corbel" w:hAnsi="Corbel" w:cs="Arial"/>
                <w:sz w:val="21"/>
                <w:szCs w:val="21"/>
              </w:rPr>
              <w:t xml:space="preserve"> per geleverde arbeidsmiddel</w:t>
            </w:r>
            <w:r w:rsidRPr="000148B6">
              <w:rPr>
                <w:rFonts w:ascii="Corbel" w:hAnsi="Corbel" w:cs="Arial"/>
                <w:sz w:val="21"/>
                <w:szCs w:val="21"/>
              </w:rPr>
              <w:t xml:space="preserve"> minimaal te registeren:</w:t>
            </w:r>
          </w:p>
          <w:p w14:paraId="6A83ED76" w14:textId="77777777" w:rsidR="007C3D04" w:rsidRPr="000148B6" w:rsidRDefault="007C3D04" w:rsidP="007C3D04">
            <w:pPr>
              <w:numPr>
                <w:ilvl w:val="0"/>
                <w:numId w:val="36"/>
              </w:numPr>
              <w:spacing w:line="280" w:lineRule="atLeast"/>
              <w:rPr>
                <w:rFonts w:ascii="Corbel" w:hAnsi="Corbel" w:cs="Arial"/>
                <w:sz w:val="21"/>
                <w:szCs w:val="21"/>
              </w:rPr>
            </w:pPr>
            <w:r w:rsidRPr="000148B6">
              <w:rPr>
                <w:rFonts w:ascii="Corbel" w:hAnsi="Corbel" w:cs="Arial"/>
                <w:sz w:val="21"/>
                <w:szCs w:val="21"/>
              </w:rPr>
              <w:t>Soort arbeidsmiddel</w:t>
            </w:r>
          </w:p>
          <w:p w14:paraId="6239B3D6" w14:textId="77777777" w:rsidR="007C3D04" w:rsidRPr="000148B6" w:rsidRDefault="007C3D04" w:rsidP="007C3D04">
            <w:pPr>
              <w:numPr>
                <w:ilvl w:val="0"/>
                <w:numId w:val="36"/>
              </w:numPr>
              <w:spacing w:line="280" w:lineRule="atLeast"/>
              <w:rPr>
                <w:rFonts w:ascii="Corbel" w:hAnsi="Corbel" w:cs="Arial"/>
                <w:sz w:val="21"/>
                <w:szCs w:val="21"/>
              </w:rPr>
            </w:pPr>
            <w:r w:rsidRPr="000148B6">
              <w:rPr>
                <w:rFonts w:ascii="Corbel" w:hAnsi="Corbel" w:cs="Arial"/>
                <w:sz w:val="21"/>
                <w:szCs w:val="21"/>
              </w:rPr>
              <w:t>Merk</w:t>
            </w:r>
          </w:p>
          <w:p w14:paraId="5AB50F21" w14:textId="77777777" w:rsidR="007C3D04" w:rsidRPr="000148B6" w:rsidRDefault="007C3D04" w:rsidP="007C3D04">
            <w:pPr>
              <w:numPr>
                <w:ilvl w:val="0"/>
                <w:numId w:val="36"/>
              </w:numPr>
              <w:spacing w:line="280" w:lineRule="atLeast"/>
              <w:rPr>
                <w:rFonts w:ascii="Corbel" w:hAnsi="Corbel" w:cs="Arial"/>
                <w:sz w:val="21"/>
                <w:szCs w:val="21"/>
              </w:rPr>
            </w:pPr>
            <w:r w:rsidRPr="000148B6">
              <w:rPr>
                <w:rFonts w:ascii="Corbel" w:hAnsi="Corbel" w:cs="Arial"/>
                <w:sz w:val="21"/>
                <w:szCs w:val="21"/>
              </w:rPr>
              <w:t>Type</w:t>
            </w:r>
          </w:p>
          <w:p w14:paraId="6F123E86" w14:textId="77777777" w:rsidR="007C3D04" w:rsidRPr="000148B6" w:rsidRDefault="007C3D04" w:rsidP="007C3D04">
            <w:pPr>
              <w:numPr>
                <w:ilvl w:val="0"/>
                <w:numId w:val="36"/>
              </w:numPr>
              <w:spacing w:line="280" w:lineRule="atLeast"/>
              <w:rPr>
                <w:rFonts w:ascii="Corbel" w:hAnsi="Corbel" w:cs="Arial"/>
                <w:sz w:val="21"/>
                <w:szCs w:val="21"/>
              </w:rPr>
            </w:pPr>
            <w:r w:rsidRPr="000148B6">
              <w:rPr>
                <w:rFonts w:ascii="Corbel" w:hAnsi="Corbel" w:cs="Arial"/>
                <w:sz w:val="21"/>
                <w:szCs w:val="21"/>
              </w:rPr>
              <w:t>Serienummer</w:t>
            </w:r>
          </w:p>
          <w:p w14:paraId="4B3E270F" w14:textId="3F6E896F" w:rsidR="00020A73" w:rsidRPr="000148B6" w:rsidRDefault="00956F79" w:rsidP="00D75339">
            <w:pPr>
              <w:spacing w:line="259" w:lineRule="auto"/>
              <w:ind w:right="13"/>
              <w:contextualSpacing/>
              <w:rPr>
                <w:rFonts w:ascii="Corbel" w:hAnsi="Corbel" w:cs="Arial"/>
                <w:sz w:val="21"/>
                <w:szCs w:val="21"/>
              </w:rPr>
            </w:pPr>
            <w:r w:rsidRPr="000148B6">
              <w:rPr>
                <w:rFonts w:ascii="Corbel" w:hAnsi="Corbel" w:cs="Arial"/>
                <w:sz w:val="21"/>
                <w:szCs w:val="21"/>
              </w:rPr>
              <w:t xml:space="preserve">Na gunning zal </w:t>
            </w:r>
            <w:r w:rsidR="00D75339" w:rsidRPr="000148B6">
              <w:rPr>
                <w:rFonts w:ascii="Corbel" w:hAnsi="Corbel" w:cs="Arial"/>
                <w:sz w:val="21"/>
                <w:szCs w:val="21"/>
              </w:rPr>
              <w:t xml:space="preserve">Opdrachtgever de Opdrachtnemer </w:t>
            </w:r>
            <w:r w:rsidRPr="000148B6">
              <w:rPr>
                <w:rFonts w:ascii="Corbel" w:hAnsi="Corbel" w:cs="Arial"/>
                <w:sz w:val="21"/>
                <w:szCs w:val="21"/>
              </w:rPr>
              <w:t>toegang</w:t>
            </w:r>
            <w:r w:rsidR="00D75339" w:rsidRPr="000148B6">
              <w:rPr>
                <w:rFonts w:ascii="Corbel" w:hAnsi="Corbel" w:cs="Arial"/>
                <w:sz w:val="21"/>
                <w:szCs w:val="21"/>
              </w:rPr>
              <w:t xml:space="preserve"> tot het registratiesysteem geven</w:t>
            </w:r>
            <w:r w:rsidRPr="000148B6">
              <w:rPr>
                <w:rFonts w:ascii="Corbel" w:hAnsi="Corbel" w:cs="Arial"/>
                <w:sz w:val="21"/>
                <w:szCs w:val="21"/>
              </w:rPr>
              <w:t>.</w:t>
            </w:r>
          </w:p>
        </w:tc>
      </w:tr>
      <w:tr w:rsidR="00B22272" w:rsidRPr="00CD0E25" w14:paraId="08CCE6AD" w14:textId="77777777" w:rsidTr="00992EE9">
        <w:tblPrEx>
          <w:tblCellMar>
            <w:top w:w="100" w:type="dxa"/>
            <w:right w:w="92" w:type="dxa"/>
          </w:tblCellMar>
        </w:tblPrEx>
        <w:trPr>
          <w:trHeight w:val="327"/>
        </w:trPr>
        <w:tc>
          <w:tcPr>
            <w:tcW w:w="0" w:type="auto"/>
            <w:gridSpan w:val="2"/>
            <w:tcBorders>
              <w:top w:val="single" w:sz="4" w:space="0" w:color="000000"/>
              <w:left w:val="single" w:sz="4" w:space="0" w:color="000000"/>
              <w:bottom w:val="single" w:sz="4" w:space="0" w:color="000000"/>
              <w:right w:val="single" w:sz="4" w:space="0" w:color="000000"/>
            </w:tcBorders>
          </w:tcPr>
          <w:p w14:paraId="461AAF89" w14:textId="75776F6B" w:rsidR="00B22272" w:rsidRPr="000148B6" w:rsidRDefault="00B22272" w:rsidP="00992EE9">
            <w:pPr>
              <w:spacing w:line="259" w:lineRule="auto"/>
              <w:ind w:left="2"/>
              <w:contextualSpacing/>
              <w:rPr>
                <w:rFonts w:ascii="Corbel" w:hAnsi="Corbel" w:cs="Arial"/>
                <w:sz w:val="21"/>
                <w:szCs w:val="21"/>
              </w:rPr>
            </w:pPr>
            <w:r w:rsidRPr="000148B6">
              <w:rPr>
                <w:rFonts w:ascii="Corbel" w:eastAsia="Arial" w:hAnsi="Corbel" w:cs="Arial"/>
                <w:b/>
                <w:sz w:val="21"/>
                <w:szCs w:val="21"/>
              </w:rPr>
              <w:t xml:space="preserve">Combinaties (onderstaande eisen zijn alleen van toepassing op inschrijvingen als combinatie) </w:t>
            </w:r>
          </w:p>
        </w:tc>
      </w:tr>
      <w:tr w:rsidR="00B22272" w:rsidRPr="00CD0E25" w14:paraId="68D4FAA3" w14:textId="77777777" w:rsidTr="00992EE9">
        <w:tblPrEx>
          <w:tblCellMar>
            <w:top w:w="100" w:type="dxa"/>
            <w:right w:w="92" w:type="dxa"/>
          </w:tblCellMar>
        </w:tblPrEx>
        <w:trPr>
          <w:trHeight w:val="183"/>
        </w:trPr>
        <w:tc>
          <w:tcPr>
            <w:tcW w:w="0" w:type="auto"/>
            <w:tcBorders>
              <w:top w:val="single" w:sz="4" w:space="0" w:color="000000"/>
              <w:left w:val="single" w:sz="4" w:space="0" w:color="000000"/>
              <w:bottom w:val="single" w:sz="4" w:space="0" w:color="000000"/>
              <w:right w:val="single" w:sz="4" w:space="0" w:color="000000"/>
            </w:tcBorders>
          </w:tcPr>
          <w:p w14:paraId="37BA2E66" w14:textId="77777777" w:rsidR="00B22272" w:rsidRPr="00CD0E25" w:rsidRDefault="00B22272" w:rsidP="00992EE9">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09DFC6A9" w14:textId="09A034C6" w:rsidR="00B22272" w:rsidRPr="00BB5003" w:rsidRDefault="00540732" w:rsidP="00BB5003">
            <w:pPr>
              <w:spacing w:line="280" w:lineRule="atLeast"/>
              <w:rPr>
                <w:rFonts w:ascii="Corbel" w:hAnsi="Corbel"/>
                <w:sz w:val="21"/>
                <w:szCs w:val="21"/>
              </w:rPr>
            </w:pPr>
            <w:proofErr w:type="spellStart"/>
            <w:r w:rsidRPr="000148B6">
              <w:rPr>
                <w:rFonts w:ascii="Corbel" w:hAnsi="Corbel"/>
                <w:sz w:val="21"/>
                <w:szCs w:val="21"/>
              </w:rPr>
              <w:t>Combinanten</w:t>
            </w:r>
            <w:proofErr w:type="spellEnd"/>
            <w:r w:rsidRPr="000148B6">
              <w:rPr>
                <w:rFonts w:ascii="Corbel" w:hAnsi="Corbel"/>
                <w:sz w:val="21"/>
                <w:szCs w:val="21"/>
              </w:rPr>
              <w:t xml:space="preserve"> benaderen, in het geval van een Overeenkomst, de Gemeente alleen namens de combinatie. </w:t>
            </w:r>
          </w:p>
        </w:tc>
      </w:tr>
      <w:tr w:rsidR="00540732" w:rsidRPr="00CD0E25" w14:paraId="3D2F53C0" w14:textId="77777777" w:rsidTr="00992EE9">
        <w:tblPrEx>
          <w:tblCellMar>
            <w:top w:w="100" w:type="dxa"/>
            <w:right w:w="92" w:type="dxa"/>
          </w:tblCellMar>
        </w:tblPrEx>
        <w:trPr>
          <w:trHeight w:val="183"/>
        </w:trPr>
        <w:tc>
          <w:tcPr>
            <w:tcW w:w="0" w:type="auto"/>
            <w:tcBorders>
              <w:top w:val="single" w:sz="4" w:space="0" w:color="000000"/>
              <w:left w:val="single" w:sz="4" w:space="0" w:color="000000"/>
              <w:bottom w:val="single" w:sz="4" w:space="0" w:color="000000"/>
              <w:right w:val="single" w:sz="4" w:space="0" w:color="000000"/>
            </w:tcBorders>
          </w:tcPr>
          <w:p w14:paraId="5CD3855E" w14:textId="77777777" w:rsidR="00540732" w:rsidRPr="00CD0E25" w:rsidRDefault="00540732" w:rsidP="00992EE9">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39B05811" w14:textId="523B413F" w:rsidR="00540732" w:rsidRPr="000148B6" w:rsidRDefault="00540732" w:rsidP="00540732">
            <w:pPr>
              <w:spacing w:line="280" w:lineRule="atLeast"/>
              <w:rPr>
                <w:rFonts w:ascii="Corbel" w:hAnsi="Corbel"/>
                <w:sz w:val="21"/>
                <w:szCs w:val="21"/>
              </w:rPr>
            </w:pPr>
            <w:r w:rsidRPr="000148B6">
              <w:rPr>
                <w:rFonts w:ascii="Corbel" w:hAnsi="Corbel"/>
                <w:sz w:val="21"/>
                <w:szCs w:val="21"/>
              </w:rPr>
              <w:t xml:space="preserve">Het is toegestaan de factuur door één van de </w:t>
            </w:r>
            <w:proofErr w:type="spellStart"/>
            <w:r w:rsidRPr="000148B6">
              <w:rPr>
                <w:rFonts w:ascii="Corbel" w:hAnsi="Corbel"/>
                <w:sz w:val="21"/>
                <w:szCs w:val="21"/>
              </w:rPr>
              <w:t>combinanten</w:t>
            </w:r>
            <w:proofErr w:type="spellEnd"/>
            <w:r w:rsidRPr="000148B6">
              <w:rPr>
                <w:rFonts w:ascii="Corbel" w:hAnsi="Corbel"/>
                <w:sz w:val="21"/>
                <w:szCs w:val="21"/>
              </w:rPr>
              <w:t xml:space="preserve"> te laten sturen,</w:t>
            </w:r>
          </w:p>
        </w:tc>
      </w:tr>
      <w:tr w:rsidR="00540732" w:rsidRPr="00CD0E25" w14:paraId="4CE55ACD" w14:textId="77777777" w:rsidTr="00992EE9">
        <w:tblPrEx>
          <w:tblCellMar>
            <w:top w:w="100" w:type="dxa"/>
            <w:right w:w="92" w:type="dxa"/>
          </w:tblCellMar>
        </w:tblPrEx>
        <w:trPr>
          <w:trHeight w:val="183"/>
        </w:trPr>
        <w:tc>
          <w:tcPr>
            <w:tcW w:w="0" w:type="auto"/>
            <w:tcBorders>
              <w:top w:val="single" w:sz="4" w:space="0" w:color="000000"/>
              <w:left w:val="single" w:sz="4" w:space="0" w:color="000000"/>
              <w:bottom w:val="single" w:sz="4" w:space="0" w:color="000000"/>
              <w:right w:val="single" w:sz="4" w:space="0" w:color="000000"/>
            </w:tcBorders>
          </w:tcPr>
          <w:p w14:paraId="0412042D" w14:textId="77777777" w:rsidR="00540732" w:rsidRPr="00CD0E25" w:rsidRDefault="00540732" w:rsidP="00992EE9">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4236D710" w14:textId="2756498C" w:rsidR="00540732" w:rsidRPr="000148B6" w:rsidRDefault="000A4290" w:rsidP="00540732">
            <w:pPr>
              <w:spacing w:line="280" w:lineRule="atLeast"/>
              <w:rPr>
                <w:rFonts w:ascii="Corbel" w:hAnsi="Corbel"/>
                <w:sz w:val="21"/>
                <w:szCs w:val="21"/>
              </w:rPr>
            </w:pPr>
            <w:r w:rsidRPr="000148B6">
              <w:rPr>
                <w:rFonts w:ascii="Corbel" w:hAnsi="Corbel"/>
                <w:sz w:val="21"/>
                <w:szCs w:val="21"/>
              </w:rPr>
              <w:t xml:space="preserve">Alle </w:t>
            </w:r>
            <w:proofErr w:type="spellStart"/>
            <w:r w:rsidRPr="000148B6">
              <w:rPr>
                <w:rFonts w:ascii="Corbel" w:hAnsi="Corbel"/>
                <w:sz w:val="21"/>
                <w:szCs w:val="21"/>
              </w:rPr>
              <w:t>combinanten</w:t>
            </w:r>
            <w:proofErr w:type="spellEnd"/>
            <w:r w:rsidRPr="000148B6">
              <w:rPr>
                <w:rFonts w:ascii="Corbel" w:hAnsi="Corbel"/>
                <w:sz w:val="21"/>
                <w:szCs w:val="21"/>
              </w:rPr>
              <w:t xml:space="preserve"> zijn gezamenlijk en hoofdelijk aansprakelijk voor een juiste en complete afhandeling van de door hen aanvaarde Opdracht en voor alle uit de Opdracht voortvloeiende verplichtingen.</w:t>
            </w:r>
          </w:p>
        </w:tc>
      </w:tr>
      <w:tr w:rsidR="00540732" w:rsidRPr="00CD0E25" w14:paraId="61773CF4" w14:textId="77777777" w:rsidTr="00992EE9">
        <w:tblPrEx>
          <w:tblCellMar>
            <w:top w:w="100" w:type="dxa"/>
            <w:right w:w="92" w:type="dxa"/>
          </w:tblCellMar>
        </w:tblPrEx>
        <w:trPr>
          <w:trHeight w:val="183"/>
        </w:trPr>
        <w:tc>
          <w:tcPr>
            <w:tcW w:w="0" w:type="auto"/>
            <w:tcBorders>
              <w:top w:val="single" w:sz="4" w:space="0" w:color="000000"/>
              <w:left w:val="single" w:sz="4" w:space="0" w:color="000000"/>
              <w:bottom w:val="single" w:sz="4" w:space="0" w:color="000000"/>
              <w:right w:val="single" w:sz="4" w:space="0" w:color="000000"/>
            </w:tcBorders>
          </w:tcPr>
          <w:p w14:paraId="21144175" w14:textId="77777777" w:rsidR="00540732" w:rsidRPr="00CD0E25" w:rsidRDefault="00540732" w:rsidP="00992EE9">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211FF142" w14:textId="5C5C89A6" w:rsidR="00540732" w:rsidRPr="000148B6" w:rsidRDefault="000A4290" w:rsidP="00540732">
            <w:pPr>
              <w:spacing w:line="280" w:lineRule="atLeast"/>
              <w:rPr>
                <w:rFonts w:ascii="Corbel" w:hAnsi="Corbel"/>
                <w:sz w:val="21"/>
                <w:szCs w:val="21"/>
              </w:rPr>
            </w:pPr>
            <w:r w:rsidRPr="000148B6">
              <w:rPr>
                <w:rFonts w:ascii="Corbel" w:hAnsi="Corbel"/>
                <w:sz w:val="21"/>
                <w:szCs w:val="21"/>
              </w:rPr>
              <w:t>Het is voor de Gemeente belangrijk dat de kwaliteit van dienstverlening gedurende de contractperiode constant blijft. Indien een combinatie wordt ontbonden, dan dient de Opdrachtnemer dit onverwijld aan de Gemeente te melden. In beginsel wordt de Overeenkomst dan ontbonden. Partijen gaan wel in gesprek of er redenen zijn om de Overeenkomst voort te zetten. De continuïteit en kwaliteit van de dienstverlening en het voldoen aan de Europese wetgeving zijn hierbij uitgangspunt.</w:t>
            </w:r>
          </w:p>
        </w:tc>
      </w:tr>
      <w:tr w:rsidR="00A31531" w:rsidRPr="00CD0E25" w14:paraId="58CB1FEC" w14:textId="77777777" w:rsidTr="00992EE9">
        <w:tblPrEx>
          <w:tblCellMar>
            <w:top w:w="100" w:type="dxa"/>
            <w:right w:w="92" w:type="dxa"/>
          </w:tblCellMar>
        </w:tblPrEx>
        <w:trPr>
          <w:trHeight w:val="327"/>
        </w:trPr>
        <w:tc>
          <w:tcPr>
            <w:tcW w:w="0" w:type="auto"/>
            <w:gridSpan w:val="2"/>
            <w:tcBorders>
              <w:top w:val="single" w:sz="4" w:space="0" w:color="000000"/>
              <w:left w:val="single" w:sz="4" w:space="0" w:color="000000"/>
              <w:bottom w:val="single" w:sz="4" w:space="0" w:color="000000"/>
              <w:right w:val="single" w:sz="4" w:space="0" w:color="000000"/>
            </w:tcBorders>
          </w:tcPr>
          <w:p w14:paraId="7D58F565" w14:textId="49345E05" w:rsidR="00A31531" w:rsidRPr="000148B6" w:rsidRDefault="00A31531" w:rsidP="00A31531">
            <w:pPr>
              <w:spacing w:line="259" w:lineRule="auto"/>
              <w:ind w:left="2"/>
              <w:contextualSpacing/>
              <w:rPr>
                <w:rFonts w:ascii="Corbel" w:hAnsi="Corbel" w:cs="Arial"/>
                <w:sz w:val="21"/>
                <w:szCs w:val="21"/>
              </w:rPr>
            </w:pPr>
            <w:proofErr w:type="spellStart"/>
            <w:r w:rsidRPr="000148B6">
              <w:rPr>
                <w:rFonts w:ascii="Corbel" w:eastAsia="Arial" w:hAnsi="Corbel" w:cs="Arial"/>
                <w:b/>
                <w:sz w:val="21"/>
                <w:szCs w:val="21"/>
              </w:rPr>
              <w:t>Onderaanneming</w:t>
            </w:r>
            <w:proofErr w:type="spellEnd"/>
            <w:r w:rsidRPr="000148B6">
              <w:rPr>
                <w:rFonts w:ascii="Corbel" w:eastAsia="Arial" w:hAnsi="Corbel" w:cs="Arial"/>
                <w:b/>
                <w:sz w:val="21"/>
                <w:szCs w:val="21"/>
              </w:rPr>
              <w:t xml:space="preserve"> </w:t>
            </w:r>
          </w:p>
        </w:tc>
      </w:tr>
      <w:tr w:rsidR="00A31531" w:rsidRPr="00CD0E25" w14:paraId="6809C994" w14:textId="77777777" w:rsidTr="00992EE9">
        <w:tblPrEx>
          <w:tblCellMar>
            <w:top w:w="100" w:type="dxa"/>
            <w:right w:w="92" w:type="dxa"/>
          </w:tblCellMar>
        </w:tblPrEx>
        <w:trPr>
          <w:trHeight w:val="183"/>
        </w:trPr>
        <w:tc>
          <w:tcPr>
            <w:tcW w:w="0" w:type="auto"/>
            <w:tcBorders>
              <w:top w:val="single" w:sz="4" w:space="0" w:color="000000"/>
              <w:left w:val="single" w:sz="4" w:space="0" w:color="000000"/>
              <w:bottom w:val="single" w:sz="4" w:space="0" w:color="000000"/>
              <w:right w:val="single" w:sz="4" w:space="0" w:color="000000"/>
            </w:tcBorders>
          </w:tcPr>
          <w:p w14:paraId="039480DF" w14:textId="77777777" w:rsidR="00A31531" w:rsidRPr="00CD0E25" w:rsidRDefault="00A31531" w:rsidP="00992EE9">
            <w:pPr>
              <w:pStyle w:val="Lijstalinea"/>
              <w:numPr>
                <w:ilvl w:val="0"/>
                <w:numId w:val="35"/>
              </w:numPr>
              <w:spacing w:line="259" w:lineRule="auto"/>
              <w:rPr>
                <w:rFonts w:ascii="Corbel" w:hAnsi="Corbel" w:cs="Arial"/>
                <w:sz w:val="20"/>
              </w:rPr>
            </w:pPr>
          </w:p>
        </w:tc>
        <w:tc>
          <w:tcPr>
            <w:tcW w:w="0" w:type="auto"/>
            <w:tcBorders>
              <w:top w:val="single" w:sz="4" w:space="0" w:color="000000"/>
              <w:left w:val="single" w:sz="4" w:space="0" w:color="000000"/>
              <w:bottom w:val="single" w:sz="4" w:space="0" w:color="000000"/>
              <w:right w:val="single" w:sz="4" w:space="0" w:color="000000"/>
            </w:tcBorders>
          </w:tcPr>
          <w:p w14:paraId="45AF101C" w14:textId="4E54E459" w:rsidR="00A31531" w:rsidRPr="000148B6" w:rsidRDefault="006A3FEF" w:rsidP="00A31531">
            <w:pPr>
              <w:spacing w:line="280" w:lineRule="atLeast"/>
              <w:rPr>
                <w:rFonts w:ascii="Corbel" w:hAnsi="Corbel" w:cs="Arial"/>
                <w:sz w:val="21"/>
                <w:szCs w:val="21"/>
              </w:rPr>
            </w:pPr>
            <w:r w:rsidRPr="000148B6">
              <w:rPr>
                <w:rFonts w:ascii="Corbel" w:hAnsi="Corbel"/>
                <w:sz w:val="21"/>
                <w:szCs w:val="21"/>
              </w:rPr>
              <w:t xml:space="preserve">Het is voor de Gemeente belangrijk dat de kwaliteit van dienstverlening gedurende de contractperiode constant blijft. De Opdrachtnemer mag tijdens de contractperiode niet zonder toestemming van de Gemeente van Onderaannemer wisselen. De Gemeente zal </w:t>
            </w:r>
            <w:r w:rsidRPr="000148B6">
              <w:rPr>
                <w:rFonts w:ascii="Corbel" w:hAnsi="Corbel"/>
                <w:sz w:val="21"/>
                <w:szCs w:val="21"/>
              </w:rPr>
              <w:lastRenderedPageBreak/>
              <w:t>gevraagde toestemming om een andere Onderaannemer in te schakelen niet lichtvaardig onthouden.</w:t>
            </w:r>
          </w:p>
        </w:tc>
      </w:tr>
    </w:tbl>
    <w:p w14:paraId="58C53F0F" w14:textId="77777777" w:rsidR="000B46D8" w:rsidRPr="00CD0E25" w:rsidRDefault="000B46D8">
      <w:pPr>
        <w:rPr>
          <w:rFonts w:ascii="Corbel" w:hAnsi="Corbel"/>
          <w:sz w:val="20"/>
        </w:rPr>
      </w:pPr>
    </w:p>
    <w:sectPr w:rsidR="000B46D8" w:rsidRPr="00CD0E25"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11150F7C"/>
    <w:multiLevelType w:val="hybridMultilevel"/>
    <w:tmpl w:val="649C186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EBC379A"/>
    <w:multiLevelType w:val="hybridMultilevel"/>
    <w:tmpl w:val="791A4D2C"/>
    <w:lvl w:ilvl="0" w:tplc="1F067ECE">
      <w:start w:val="1"/>
      <w:numFmt w:val="bullet"/>
      <w:lvlText w:val="•"/>
      <w:lvlJc w:val="left"/>
      <w:pPr>
        <w:ind w:left="283"/>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38F2ED66">
      <w:start w:val="1"/>
      <w:numFmt w:val="bullet"/>
      <w:lvlText w:val="-"/>
      <w:lvlJc w:val="left"/>
      <w:pPr>
        <w:ind w:left="56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E294E384">
      <w:start w:val="1"/>
      <w:numFmt w:val="bullet"/>
      <w:lvlText w:val="▪"/>
      <w:lvlJc w:val="left"/>
      <w:pPr>
        <w:ind w:left="146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CAF49C40">
      <w:start w:val="1"/>
      <w:numFmt w:val="bullet"/>
      <w:lvlText w:val="•"/>
      <w:lvlJc w:val="left"/>
      <w:pPr>
        <w:ind w:left="218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C1F08E80">
      <w:start w:val="1"/>
      <w:numFmt w:val="bullet"/>
      <w:lvlText w:val="o"/>
      <w:lvlJc w:val="left"/>
      <w:pPr>
        <w:ind w:left="290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5906D6D2">
      <w:start w:val="1"/>
      <w:numFmt w:val="bullet"/>
      <w:lvlText w:val="▪"/>
      <w:lvlJc w:val="left"/>
      <w:pPr>
        <w:ind w:left="362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BECC2DF2">
      <w:start w:val="1"/>
      <w:numFmt w:val="bullet"/>
      <w:lvlText w:val="•"/>
      <w:lvlJc w:val="left"/>
      <w:pPr>
        <w:ind w:left="434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FC1A0E7E">
      <w:start w:val="1"/>
      <w:numFmt w:val="bullet"/>
      <w:lvlText w:val="o"/>
      <w:lvlJc w:val="left"/>
      <w:pPr>
        <w:ind w:left="506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73E2429C">
      <w:start w:val="1"/>
      <w:numFmt w:val="bullet"/>
      <w:lvlText w:val="▪"/>
      <w:lvlJc w:val="left"/>
      <w:pPr>
        <w:ind w:left="578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3" w15:restartNumberingAfterBreak="0">
    <w:nsid w:val="2FEC338C"/>
    <w:multiLevelType w:val="hybridMultilevel"/>
    <w:tmpl w:val="A47A6386"/>
    <w:lvl w:ilvl="0" w:tplc="84EE24B8">
      <w:start w:val="1"/>
      <w:numFmt w:val="bullet"/>
      <w:lvlText w:val="•"/>
      <w:lvlJc w:val="left"/>
      <w:pPr>
        <w:ind w:left="5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2A0A17B2">
      <w:start w:val="1"/>
      <w:numFmt w:val="bullet"/>
      <w:lvlText w:val="o"/>
      <w:lvlJc w:val="left"/>
      <w:pPr>
        <w:ind w:left="14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6F68415A">
      <w:start w:val="1"/>
      <w:numFmt w:val="bullet"/>
      <w:lvlText w:val="▪"/>
      <w:lvlJc w:val="left"/>
      <w:pPr>
        <w:ind w:left="21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753E6F42">
      <w:start w:val="1"/>
      <w:numFmt w:val="bullet"/>
      <w:lvlText w:val="•"/>
      <w:lvlJc w:val="left"/>
      <w:pPr>
        <w:ind w:left="29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AC720482">
      <w:start w:val="1"/>
      <w:numFmt w:val="bullet"/>
      <w:lvlText w:val="o"/>
      <w:lvlJc w:val="left"/>
      <w:pPr>
        <w:ind w:left="362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64101E6A">
      <w:start w:val="1"/>
      <w:numFmt w:val="bullet"/>
      <w:lvlText w:val="▪"/>
      <w:lvlJc w:val="left"/>
      <w:pPr>
        <w:ind w:left="434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3444674E">
      <w:start w:val="1"/>
      <w:numFmt w:val="bullet"/>
      <w:lvlText w:val="•"/>
      <w:lvlJc w:val="left"/>
      <w:pPr>
        <w:ind w:left="50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A4BC5128">
      <w:start w:val="1"/>
      <w:numFmt w:val="bullet"/>
      <w:lvlText w:val="o"/>
      <w:lvlJc w:val="left"/>
      <w:pPr>
        <w:ind w:left="57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EF0A042A">
      <w:start w:val="1"/>
      <w:numFmt w:val="bullet"/>
      <w:lvlText w:val="▪"/>
      <w:lvlJc w:val="left"/>
      <w:pPr>
        <w:ind w:left="65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4"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5" w15:restartNumberingAfterBreak="0">
    <w:nsid w:val="4D267C95"/>
    <w:multiLevelType w:val="hybridMultilevel"/>
    <w:tmpl w:val="50229720"/>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EE31632"/>
    <w:multiLevelType w:val="hybridMultilevel"/>
    <w:tmpl w:val="6A90B2B2"/>
    <w:lvl w:ilvl="0" w:tplc="C28AB82C">
      <w:start w:val="1"/>
      <w:numFmt w:val="bullet"/>
      <w:lvlText w:val="•"/>
      <w:lvlJc w:val="left"/>
      <w:pPr>
        <w:ind w:left="5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27A657AA">
      <w:start w:val="1"/>
      <w:numFmt w:val="bullet"/>
      <w:lvlText w:val="o"/>
      <w:lvlJc w:val="left"/>
      <w:pPr>
        <w:ind w:left="14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9DC408B8">
      <w:start w:val="1"/>
      <w:numFmt w:val="bullet"/>
      <w:lvlText w:val="▪"/>
      <w:lvlJc w:val="left"/>
      <w:pPr>
        <w:ind w:left="21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DD908C62">
      <w:start w:val="1"/>
      <w:numFmt w:val="bullet"/>
      <w:lvlText w:val="•"/>
      <w:lvlJc w:val="left"/>
      <w:pPr>
        <w:ind w:left="29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16A658BC">
      <w:start w:val="1"/>
      <w:numFmt w:val="bullet"/>
      <w:lvlText w:val="o"/>
      <w:lvlJc w:val="left"/>
      <w:pPr>
        <w:ind w:left="362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C052AA84">
      <w:start w:val="1"/>
      <w:numFmt w:val="bullet"/>
      <w:lvlText w:val="▪"/>
      <w:lvlJc w:val="left"/>
      <w:pPr>
        <w:ind w:left="434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3D0C6838">
      <w:start w:val="1"/>
      <w:numFmt w:val="bullet"/>
      <w:lvlText w:val="•"/>
      <w:lvlJc w:val="left"/>
      <w:pPr>
        <w:ind w:left="50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8C68DFC0">
      <w:start w:val="1"/>
      <w:numFmt w:val="bullet"/>
      <w:lvlText w:val="o"/>
      <w:lvlJc w:val="left"/>
      <w:pPr>
        <w:ind w:left="57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6172BC7A">
      <w:start w:val="1"/>
      <w:numFmt w:val="bullet"/>
      <w:lvlText w:val="▪"/>
      <w:lvlJc w:val="left"/>
      <w:pPr>
        <w:ind w:left="65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7" w15:restartNumberingAfterBreak="0">
    <w:nsid w:val="5AAD6758"/>
    <w:multiLevelType w:val="hybridMultilevel"/>
    <w:tmpl w:val="B202A472"/>
    <w:lvl w:ilvl="0" w:tplc="41EED870">
      <w:start w:val="1"/>
      <w:numFmt w:val="bullet"/>
      <w:lvlText w:val="•"/>
      <w:lvlJc w:val="left"/>
      <w:pPr>
        <w:ind w:left="5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DCDA5690">
      <w:start w:val="1"/>
      <w:numFmt w:val="bullet"/>
      <w:lvlText w:val="o"/>
      <w:lvlJc w:val="left"/>
      <w:pPr>
        <w:ind w:left="14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54E8D6F6">
      <w:start w:val="1"/>
      <w:numFmt w:val="bullet"/>
      <w:lvlText w:val="▪"/>
      <w:lvlJc w:val="left"/>
      <w:pPr>
        <w:ind w:left="21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16843D3C">
      <w:start w:val="1"/>
      <w:numFmt w:val="bullet"/>
      <w:lvlText w:val="•"/>
      <w:lvlJc w:val="left"/>
      <w:pPr>
        <w:ind w:left="29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AD763688">
      <w:start w:val="1"/>
      <w:numFmt w:val="bullet"/>
      <w:lvlText w:val="o"/>
      <w:lvlJc w:val="left"/>
      <w:pPr>
        <w:ind w:left="362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73CCE792">
      <w:start w:val="1"/>
      <w:numFmt w:val="bullet"/>
      <w:lvlText w:val="▪"/>
      <w:lvlJc w:val="left"/>
      <w:pPr>
        <w:ind w:left="434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6CBCC186">
      <w:start w:val="1"/>
      <w:numFmt w:val="bullet"/>
      <w:lvlText w:val="•"/>
      <w:lvlJc w:val="left"/>
      <w:pPr>
        <w:ind w:left="50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C52E1A0A">
      <w:start w:val="1"/>
      <w:numFmt w:val="bullet"/>
      <w:lvlText w:val="o"/>
      <w:lvlJc w:val="left"/>
      <w:pPr>
        <w:ind w:left="57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4CE2D36E">
      <w:start w:val="1"/>
      <w:numFmt w:val="bullet"/>
      <w:lvlText w:val="▪"/>
      <w:lvlJc w:val="left"/>
      <w:pPr>
        <w:ind w:left="65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8"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699F554F"/>
    <w:multiLevelType w:val="hybridMultilevel"/>
    <w:tmpl w:val="09E4E672"/>
    <w:lvl w:ilvl="0" w:tplc="25FA4DC0">
      <w:start w:val="1"/>
      <w:numFmt w:val="bullet"/>
      <w:lvlText w:val="•"/>
      <w:lvlJc w:val="left"/>
      <w:pPr>
        <w:ind w:left="5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35BCBF02">
      <w:start w:val="1"/>
      <w:numFmt w:val="bullet"/>
      <w:lvlText w:val="o"/>
      <w:lvlJc w:val="left"/>
      <w:pPr>
        <w:ind w:left="14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30ACA704">
      <w:start w:val="1"/>
      <w:numFmt w:val="bullet"/>
      <w:lvlText w:val="▪"/>
      <w:lvlJc w:val="left"/>
      <w:pPr>
        <w:ind w:left="21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E50CB992">
      <w:start w:val="1"/>
      <w:numFmt w:val="bullet"/>
      <w:lvlText w:val="•"/>
      <w:lvlJc w:val="left"/>
      <w:pPr>
        <w:ind w:left="29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B9BE6774">
      <w:start w:val="1"/>
      <w:numFmt w:val="bullet"/>
      <w:lvlText w:val="o"/>
      <w:lvlJc w:val="left"/>
      <w:pPr>
        <w:ind w:left="362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5D04D118">
      <w:start w:val="1"/>
      <w:numFmt w:val="bullet"/>
      <w:lvlText w:val="▪"/>
      <w:lvlJc w:val="left"/>
      <w:pPr>
        <w:ind w:left="434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1640EBFC">
      <w:start w:val="1"/>
      <w:numFmt w:val="bullet"/>
      <w:lvlText w:val="•"/>
      <w:lvlJc w:val="left"/>
      <w:pPr>
        <w:ind w:left="50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CA6889A8">
      <w:start w:val="1"/>
      <w:numFmt w:val="bullet"/>
      <w:lvlText w:val="o"/>
      <w:lvlJc w:val="left"/>
      <w:pPr>
        <w:ind w:left="57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7B0CE982">
      <w:start w:val="1"/>
      <w:numFmt w:val="bullet"/>
      <w:lvlText w:val="▪"/>
      <w:lvlJc w:val="left"/>
      <w:pPr>
        <w:ind w:left="65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10" w15:restartNumberingAfterBreak="0">
    <w:nsid w:val="6A9F3101"/>
    <w:multiLevelType w:val="hybridMultilevel"/>
    <w:tmpl w:val="715A10C2"/>
    <w:lvl w:ilvl="0" w:tplc="65282124">
      <w:start w:val="1"/>
      <w:numFmt w:val="bullet"/>
      <w:lvlText w:val="•"/>
      <w:lvlJc w:val="left"/>
      <w:pPr>
        <w:ind w:left="5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C3C260E0">
      <w:start w:val="1"/>
      <w:numFmt w:val="bullet"/>
      <w:lvlText w:val="o"/>
      <w:lvlJc w:val="left"/>
      <w:pPr>
        <w:ind w:left="14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E43C67F4">
      <w:start w:val="1"/>
      <w:numFmt w:val="bullet"/>
      <w:lvlText w:val="▪"/>
      <w:lvlJc w:val="left"/>
      <w:pPr>
        <w:ind w:left="21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9C1AFFC2">
      <w:start w:val="1"/>
      <w:numFmt w:val="bullet"/>
      <w:lvlText w:val="•"/>
      <w:lvlJc w:val="left"/>
      <w:pPr>
        <w:ind w:left="29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56D488D0">
      <w:start w:val="1"/>
      <w:numFmt w:val="bullet"/>
      <w:lvlText w:val="o"/>
      <w:lvlJc w:val="left"/>
      <w:pPr>
        <w:ind w:left="362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0B62F85A">
      <w:start w:val="1"/>
      <w:numFmt w:val="bullet"/>
      <w:lvlText w:val="▪"/>
      <w:lvlJc w:val="left"/>
      <w:pPr>
        <w:ind w:left="434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4EFEC38E">
      <w:start w:val="1"/>
      <w:numFmt w:val="bullet"/>
      <w:lvlText w:val="•"/>
      <w:lvlJc w:val="left"/>
      <w:pPr>
        <w:ind w:left="50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CACCA422">
      <w:start w:val="1"/>
      <w:numFmt w:val="bullet"/>
      <w:lvlText w:val="o"/>
      <w:lvlJc w:val="left"/>
      <w:pPr>
        <w:ind w:left="57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4DB2074C">
      <w:start w:val="1"/>
      <w:numFmt w:val="bullet"/>
      <w:lvlText w:val="▪"/>
      <w:lvlJc w:val="left"/>
      <w:pPr>
        <w:ind w:left="65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11"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3" w15:restartNumberingAfterBreak="0">
    <w:nsid w:val="72C11D35"/>
    <w:multiLevelType w:val="hybridMultilevel"/>
    <w:tmpl w:val="0F78C28C"/>
    <w:lvl w:ilvl="0" w:tplc="11A09770">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5"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6E042FD"/>
    <w:multiLevelType w:val="hybridMultilevel"/>
    <w:tmpl w:val="720EF982"/>
    <w:lvl w:ilvl="0" w:tplc="72B2A504">
      <w:start w:val="1"/>
      <w:numFmt w:val="bullet"/>
      <w:lvlText w:val="•"/>
      <w:lvlJc w:val="left"/>
      <w:pPr>
        <w:ind w:left="5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35709746">
      <w:start w:val="1"/>
      <w:numFmt w:val="bullet"/>
      <w:lvlText w:val="o"/>
      <w:lvlJc w:val="left"/>
      <w:pPr>
        <w:ind w:left="14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C0B0CC18">
      <w:start w:val="1"/>
      <w:numFmt w:val="bullet"/>
      <w:lvlText w:val="▪"/>
      <w:lvlJc w:val="left"/>
      <w:pPr>
        <w:ind w:left="21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5974424E">
      <w:start w:val="1"/>
      <w:numFmt w:val="bullet"/>
      <w:lvlText w:val="•"/>
      <w:lvlJc w:val="left"/>
      <w:pPr>
        <w:ind w:left="29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2D823014">
      <w:start w:val="1"/>
      <w:numFmt w:val="bullet"/>
      <w:lvlText w:val="o"/>
      <w:lvlJc w:val="left"/>
      <w:pPr>
        <w:ind w:left="362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DAAA4D9A">
      <w:start w:val="1"/>
      <w:numFmt w:val="bullet"/>
      <w:lvlText w:val="▪"/>
      <w:lvlJc w:val="left"/>
      <w:pPr>
        <w:ind w:left="434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95708426">
      <w:start w:val="1"/>
      <w:numFmt w:val="bullet"/>
      <w:lvlText w:val="•"/>
      <w:lvlJc w:val="left"/>
      <w:pPr>
        <w:ind w:left="50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3C74BEC4">
      <w:start w:val="1"/>
      <w:numFmt w:val="bullet"/>
      <w:lvlText w:val="o"/>
      <w:lvlJc w:val="left"/>
      <w:pPr>
        <w:ind w:left="57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1FBEFDB2">
      <w:start w:val="1"/>
      <w:numFmt w:val="bullet"/>
      <w:lvlText w:val="▪"/>
      <w:lvlJc w:val="left"/>
      <w:pPr>
        <w:ind w:left="65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17" w15:restartNumberingAfterBreak="0">
    <w:nsid w:val="7B682092"/>
    <w:multiLevelType w:val="hybridMultilevel"/>
    <w:tmpl w:val="4DD2F2D6"/>
    <w:lvl w:ilvl="0" w:tplc="B3400D6A">
      <w:start w:val="1"/>
      <w:numFmt w:val="bullet"/>
      <w:lvlText w:val="•"/>
      <w:lvlJc w:val="left"/>
      <w:pPr>
        <w:ind w:left="566"/>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F44A57DE">
      <w:start w:val="1"/>
      <w:numFmt w:val="bullet"/>
      <w:lvlText w:val="o"/>
      <w:lvlJc w:val="left"/>
      <w:pPr>
        <w:ind w:left="14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6A88756E">
      <w:start w:val="1"/>
      <w:numFmt w:val="bullet"/>
      <w:lvlText w:val="▪"/>
      <w:lvlJc w:val="left"/>
      <w:pPr>
        <w:ind w:left="21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96500CC8">
      <w:start w:val="1"/>
      <w:numFmt w:val="bullet"/>
      <w:lvlText w:val="•"/>
      <w:lvlJc w:val="left"/>
      <w:pPr>
        <w:ind w:left="29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B1ACC580">
      <w:start w:val="1"/>
      <w:numFmt w:val="bullet"/>
      <w:lvlText w:val="o"/>
      <w:lvlJc w:val="left"/>
      <w:pPr>
        <w:ind w:left="362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60700ABC">
      <w:start w:val="1"/>
      <w:numFmt w:val="bullet"/>
      <w:lvlText w:val="▪"/>
      <w:lvlJc w:val="left"/>
      <w:pPr>
        <w:ind w:left="434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0F023152">
      <w:start w:val="1"/>
      <w:numFmt w:val="bullet"/>
      <w:lvlText w:val="•"/>
      <w:lvlJc w:val="left"/>
      <w:pPr>
        <w:ind w:left="506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7CAC5220">
      <w:start w:val="1"/>
      <w:numFmt w:val="bullet"/>
      <w:lvlText w:val="o"/>
      <w:lvlJc w:val="left"/>
      <w:pPr>
        <w:ind w:left="578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06E49798">
      <w:start w:val="1"/>
      <w:numFmt w:val="bullet"/>
      <w:lvlText w:val="▪"/>
      <w:lvlJc w:val="left"/>
      <w:pPr>
        <w:ind w:left="6509"/>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num w:numId="1">
    <w:abstractNumId w:val="0"/>
  </w:num>
  <w:num w:numId="2">
    <w:abstractNumId w:val="8"/>
  </w:num>
  <w:num w:numId="3">
    <w:abstractNumId w:val="15"/>
  </w:num>
  <w:num w:numId="4">
    <w:abstractNumId w:val="14"/>
  </w:num>
  <w:num w:numId="5">
    <w:abstractNumId w:val="0"/>
  </w:num>
  <w:num w:numId="6">
    <w:abstractNumId w:val="4"/>
  </w:num>
  <w:num w:numId="7">
    <w:abstractNumId w:val="12"/>
  </w:num>
  <w:num w:numId="8">
    <w:abstractNumId w:val="11"/>
  </w:num>
  <w:num w:numId="9">
    <w:abstractNumId w:val="15"/>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4"/>
  </w:num>
  <w:num w:numId="18">
    <w:abstractNumId w:val="14"/>
  </w:num>
  <w:num w:numId="19">
    <w:abstractNumId w:val="11"/>
  </w:num>
  <w:num w:numId="20">
    <w:abstractNumId w:val="15"/>
  </w:num>
  <w:num w:numId="21">
    <w:abstractNumId w:val="0"/>
  </w:num>
  <w:num w:numId="22">
    <w:abstractNumId w:val="4"/>
  </w:num>
  <w:num w:numId="23">
    <w:abstractNumId w:val="12"/>
  </w:num>
  <w:num w:numId="24">
    <w:abstractNumId w:val="0"/>
  </w:num>
  <w:num w:numId="25">
    <w:abstractNumId w:val="0"/>
  </w:num>
  <w:num w:numId="26">
    <w:abstractNumId w:val="0"/>
  </w:num>
  <w:num w:numId="27">
    <w:abstractNumId w:val="2"/>
  </w:num>
  <w:num w:numId="28">
    <w:abstractNumId w:val="17"/>
  </w:num>
  <w:num w:numId="29">
    <w:abstractNumId w:val="16"/>
  </w:num>
  <w:num w:numId="30">
    <w:abstractNumId w:val="6"/>
  </w:num>
  <w:num w:numId="31">
    <w:abstractNumId w:val="9"/>
  </w:num>
  <w:num w:numId="32">
    <w:abstractNumId w:val="7"/>
  </w:num>
  <w:num w:numId="33">
    <w:abstractNumId w:val="10"/>
  </w:num>
  <w:num w:numId="34">
    <w:abstractNumId w:val="3"/>
  </w:num>
  <w:num w:numId="35">
    <w:abstractNumId w:val="1"/>
  </w:num>
  <w:num w:numId="36">
    <w:abstractNumId w:val="13"/>
  </w:num>
  <w:num w:numId="3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9E2"/>
    <w:rsid w:val="00004E29"/>
    <w:rsid w:val="000148B6"/>
    <w:rsid w:val="00014997"/>
    <w:rsid w:val="00020A73"/>
    <w:rsid w:val="0003462A"/>
    <w:rsid w:val="00042705"/>
    <w:rsid w:val="00045559"/>
    <w:rsid w:val="00056511"/>
    <w:rsid w:val="0008191C"/>
    <w:rsid w:val="00082B32"/>
    <w:rsid w:val="00085401"/>
    <w:rsid w:val="00087330"/>
    <w:rsid w:val="000A4290"/>
    <w:rsid w:val="000B46D8"/>
    <w:rsid w:val="000C116B"/>
    <w:rsid w:val="000D13BF"/>
    <w:rsid w:val="000D3F5B"/>
    <w:rsid w:val="000E60D0"/>
    <w:rsid w:val="001123C0"/>
    <w:rsid w:val="001413A2"/>
    <w:rsid w:val="0015357A"/>
    <w:rsid w:val="00161C19"/>
    <w:rsid w:val="00177A29"/>
    <w:rsid w:val="001A1A66"/>
    <w:rsid w:val="001B33B5"/>
    <w:rsid w:val="001B3B66"/>
    <w:rsid w:val="001C19BC"/>
    <w:rsid w:val="001C4F03"/>
    <w:rsid w:val="001C67C7"/>
    <w:rsid w:val="001D17FE"/>
    <w:rsid w:val="00200828"/>
    <w:rsid w:val="00213E22"/>
    <w:rsid w:val="002148AB"/>
    <w:rsid w:val="00214F9E"/>
    <w:rsid w:val="0022426F"/>
    <w:rsid w:val="002316B9"/>
    <w:rsid w:val="00235083"/>
    <w:rsid w:val="002913C4"/>
    <w:rsid w:val="002B53D5"/>
    <w:rsid w:val="002B5524"/>
    <w:rsid w:val="002B6FFE"/>
    <w:rsid w:val="002D0C0A"/>
    <w:rsid w:val="002D4AA6"/>
    <w:rsid w:val="0030363C"/>
    <w:rsid w:val="003137F1"/>
    <w:rsid w:val="00323B7E"/>
    <w:rsid w:val="00331B19"/>
    <w:rsid w:val="00342B24"/>
    <w:rsid w:val="00377B8B"/>
    <w:rsid w:val="003949CA"/>
    <w:rsid w:val="00395D3E"/>
    <w:rsid w:val="003B3222"/>
    <w:rsid w:val="0041080E"/>
    <w:rsid w:val="004159F0"/>
    <w:rsid w:val="00422BB9"/>
    <w:rsid w:val="00424DED"/>
    <w:rsid w:val="004272FD"/>
    <w:rsid w:val="00427379"/>
    <w:rsid w:val="00431FA2"/>
    <w:rsid w:val="004521E6"/>
    <w:rsid w:val="00464E18"/>
    <w:rsid w:val="004735F7"/>
    <w:rsid w:val="0047618A"/>
    <w:rsid w:val="00482A4F"/>
    <w:rsid w:val="00491E9E"/>
    <w:rsid w:val="00497503"/>
    <w:rsid w:val="004A5BE9"/>
    <w:rsid w:val="004B10D2"/>
    <w:rsid w:val="004E6B90"/>
    <w:rsid w:val="005024C7"/>
    <w:rsid w:val="00526F70"/>
    <w:rsid w:val="00527398"/>
    <w:rsid w:val="005403F9"/>
    <w:rsid w:val="00540732"/>
    <w:rsid w:val="005444F8"/>
    <w:rsid w:val="00555D74"/>
    <w:rsid w:val="005A099C"/>
    <w:rsid w:val="005C1A5E"/>
    <w:rsid w:val="005F2AB8"/>
    <w:rsid w:val="00610C15"/>
    <w:rsid w:val="00632123"/>
    <w:rsid w:val="00643AC2"/>
    <w:rsid w:val="00671D4E"/>
    <w:rsid w:val="00676772"/>
    <w:rsid w:val="00697824"/>
    <w:rsid w:val="006A3FEF"/>
    <w:rsid w:val="006B03A7"/>
    <w:rsid w:val="006D644A"/>
    <w:rsid w:val="006D7C17"/>
    <w:rsid w:val="006F43A0"/>
    <w:rsid w:val="00702770"/>
    <w:rsid w:val="00716235"/>
    <w:rsid w:val="00730C1E"/>
    <w:rsid w:val="007324A4"/>
    <w:rsid w:val="007452C7"/>
    <w:rsid w:val="00754A87"/>
    <w:rsid w:val="007719EB"/>
    <w:rsid w:val="007845CE"/>
    <w:rsid w:val="007944AA"/>
    <w:rsid w:val="007965AC"/>
    <w:rsid w:val="007A555E"/>
    <w:rsid w:val="007C3D04"/>
    <w:rsid w:val="007F1933"/>
    <w:rsid w:val="007F47F4"/>
    <w:rsid w:val="008016E4"/>
    <w:rsid w:val="008104C5"/>
    <w:rsid w:val="008402D9"/>
    <w:rsid w:val="00840D03"/>
    <w:rsid w:val="00846D0C"/>
    <w:rsid w:val="00854261"/>
    <w:rsid w:val="00865534"/>
    <w:rsid w:val="008738F8"/>
    <w:rsid w:val="0088602D"/>
    <w:rsid w:val="00893247"/>
    <w:rsid w:val="00895092"/>
    <w:rsid w:val="008A1424"/>
    <w:rsid w:val="008B6BFE"/>
    <w:rsid w:val="008C6C9B"/>
    <w:rsid w:val="008E2B5E"/>
    <w:rsid w:val="008E500A"/>
    <w:rsid w:val="008F6EDF"/>
    <w:rsid w:val="008F7FC5"/>
    <w:rsid w:val="00914B00"/>
    <w:rsid w:val="009175F9"/>
    <w:rsid w:val="00926638"/>
    <w:rsid w:val="00927157"/>
    <w:rsid w:val="00935438"/>
    <w:rsid w:val="00947989"/>
    <w:rsid w:val="00956F79"/>
    <w:rsid w:val="0097159E"/>
    <w:rsid w:val="009761CF"/>
    <w:rsid w:val="009772AA"/>
    <w:rsid w:val="009934D9"/>
    <w:rsid w:val="00993BEF"/>
    <w:rsid w:val="00997DFF"/>
    <w:rsid w:val="009A609C"/>
    <w:rsid w:val="009B0D92"/>
    <w:rsid w:val="009C0FF2"/>
    <w:rsid w:val="009C6885"/>
    <w:rsid w:val="009C79C3"/>
    <w:rsid w:val="009E32BE"/>
    <w:rsid w:val="009F57EA"/>
    <w:rsid w:val="00A03098"/>
    <w:rsid w:val="00A15682"/>
    <w:rsid w:val="00A31531"/>
    <w:rsid w:val="00A3525E"/>
    <w:rsid w:val="00A36D34"/>
    <w:rsid w:val="00A3732E"/>
    <w:rsid w:val="00A4644E"/>
    <w:rsid w:val="00A52599"/>
    <w:rsid w:val="00A53085"/>
    <w:rsid w:val="00A565DA"/>
    <w:rsid w:val="00A56A93"/>
    <w:rsid w:val="00A56B17"/>
    <w:rsid w:val="00A72B4F"/>
    <w:rsid w:val="00A7755E"/>
    <w:rsid w:val="00A80DEE"/>
    <w:rsid w:val="00AA2366"/>
    <w:rsid w:val="00AA2DD9"/>
    <w:rsid w:val="00AB50D3"/>
    <w:rsid w:val="00AC3B7A"/>
    <w:rsid w:val="00AD0535"/>
    <w:rsid w:val="00AD539E"/>
    <w:rsid w:val="00AF4BFA"/>
    <w:rsid w:val="00B000FD"/>
    <w:rsid w:val="00B04F8F"/>
    <w:rsid w:val="00B22272"/>
    <w:rsid w:val="00B617D0"/>
    <w:rsid w:val="00B8416F"/>
    <w:rsid w:val="00BA32CC"/>
    <w:rsid w:val="00BA41B2"/>
    <w:rsid w:val="00BB5003"/>
    <w:rsid w:val="00BB56F2"/>
    <w:rsid w:val="00BD0C39"/>
    <w:rsid w:val="00BF31E4"/>
    <w:rsid w:val="00C0494A"/>
    <w:rsid w:val="00C06FDD"/>
    <w:rsid w:val="00C16E3A"/>
    <w:rsid w:val="00C25732"/>
    <w:rsid w:val="00C5215F"/>
    <w:rsid w:val="00C639E2"/>
    <w:rsid w:val="00C75198"/>
    <w:rsid w:val="00C77E35"/>
    <w:rsid w:val="00C93B1A"/>
    <w:rsid w:val="00CA6C2E"/>
    <w:rsid w:val="00CB311E"/>
    <w:rsid w:val="00CC57D0"/>
    <w:rsid w:val="00CD0E25"/>
    <w:rsid w:val="00CE2420"/>
    <w:rsid w:val="00D13BF6"/>
    <w:rsid w:val="00D26F9B"/>
    <w:rsid w:val="00D42B3D"/>
    <w:rsid w:val="00D63264"/>
    <w:rsid w:val="00D65962"/>
    <w:rsid w:val="00D75339"/>
    <w:rsid w:val="00D771EE"/>
    <w:rsid w:val="00DA23DB"/>
    <w:rsid w:val="00DA3C86"/>
    <w:rsid w:val="00DD6C15"/>
    <w:rsid w:val="00E00B36"/>
    <w:rsid w:val="00E11A9B"/>
    <w:rsid w:val="00E2266A"/>
    <w:rsid w:val="00E6219C"/>
    <w:rsid w:val="00E83381"/>
    <w:rsid w:val="00E953B0"/>
    <w:rsid w:val="00EB1492"/>
    <w:rsid w:val="00EC7B2A"/>
    <w:rsid w:val="00EE5827"/>
    <w:rsid w:val="00F12F0D"/>
    <w:rsid w:val="00F31BE1"/>
    <w:rsid w:val="00F33F50"/>
    <w:rsid w:val="00F45338"/>
    <w:rsid w:val="00F777ED"/>
    <w:rsid w:val="00F9406B"/>
    <w:rsid w:val="00FA45A9"/>
    <w:rsid w:val="00FB24A2"/>
    <w:rsid w:val="00FC2675"/>
    <w:rsid w:val="00FD22F9"/>
    <w:rsid w:val="00FD7449"/>
    <w:rsid w:val="00FE2507"/>
    <w:rsid w:val="00FE7B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19C2F"/>
  <w15:chartTrackingRefBased/>
  <w15:docId w15:val="{C31650DF-62E1-4995-80AE-02A443EE8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639E2"/>
    <w:pPr>
      <w:spacing w:line="260" w:lineRule="atLeast"/>
    </w:pPr>
    <w:rPr>
      <w:rFonts w:asciiTheme="minorHAnsi" w:eastAsiaTheme="minorHAnsi" w:hAnsiTheme="minorHAnsi"/>
      <w:sz w:val="19"/>
      <w:szCs w:val="20"/>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styleId="Lijstalinea">
    <w:name w:val="List Paragraph"/>
    <w:basedOn w:val="Standaard"/>
    <w:link w:val="LijstalineaChar"/>
    <w:uiPriority w:val="34"/>
    <w:qFormat/>
    <w:rsid w:val="00C639E2"/>
    <w:pPr>
      <w:ind w:left="720"/>
      <w:contextualSpacing/>
    </w:pPr>
  </w:style>
  <w:style w:type="character" w:customStyle="1" w:styleId="LijstalineaChar">
    <w:name w:val="Lijstalinea Char"/>
    <w:basedOn w:val="Standaardalinea-lettertype"/>
    <w:link w:val="Lijstalinea"/>
    <w:uiPriority w:val="34"/>
    <w:rsid w:val="00C639E2"/>
    <w:rPr>
      <w:rFonts w:asciiTheme="minorHAnsi" w:eastAsiaTheme="minorHAnsi" w:hAnsiTheme="minorHAnsi"/>
      <w:sz w:val="19"/>
      <w:szCs w:val="20"/>
      <w:lang w:eastAsia="en-US"/>
    </w:rPr>
  </w:style>
  <w:style w:type="table" w:customStyle="1" w:styleId="TableGrid">
    <w:name w:val="TableGrid"/>
    <w:rsid w:val="00C639E2"/>
    <w:pPr>
      <w:spacing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Verwijzingopmerking">
    <w:name w:val="annotation reference"/>
    <w:basedOn w:val="Standaardalinea-lettertype"/>
    <w:semiHidden/>
    <w:unhideWhenUsed/>
    <w:rsid w:val="00CD0E25"/>
    <w:rPr>
      <w:sz w:val="16"/>
      <w:szCs w:val="16"/>
    </w:rPr>
  </w:style>
  <w:style w:type="paragraph" w:styleId="Tekstopmerking">
    <w:name w:val="annotation text"/>
    <w:basedOn w:val="Standaard"/>
    <w:link w:val="TekstopmerkingChar"/>
    <w:unhideWhenUsed/>
    <w:rsid w:val="00CD0E25"/>
    <w:pPr>
      <w:spacing w:line="240" w:lineRule="auto"/>
    </w:pPr>
    <w:rPr>
      <w:sz w:val="20"/>
    </w:rPr>
  </w:style>
  <w:style w:type="character" w:customStyle="1" w:styleId="TekstopmerkingChar">
    <w:name w:val="Tekst opmerking Char"/>
    <w:basedOn w:val="Standaardalinea-lettertype"/>
    <w:link w:val="Tekstopmerking"/>
    <w:rsid w:val="00CD0E25"/>
    <w:rPr>
      <w:rFonts w:asciiTheme="minorHAnsi" w:eastAsiaTheme="minorHAnsi" w:hAnsiTheme="minorHAnsi"/>
      <w:sz w:val="20"/>
      <w:szCs w:val="20"/>
      <w:lang w:eastAsia="en-US"/>
    </w:rPr>
  </w:style>
  <w:style w:type="paragraph" w:styleId="Onderwerpvanopmerking">
    <w:name w:val="annotation subject"/>
    <w:basedOn w:val="Tekstopmerking"/>
    <w:next w:val="Tekstopmerking"/>
    <w:link w:val="OnderwerpvanopmerkingChar"/>
    <w:semiHidden/>
    <w:unhideWhenUsed/>
    <w:rsid w:val="00CD0E25"/>
    <w:rPr>
      <w:b/>
      <w:bCs/>
    </w:rPr>
  </w:style>
  <w:style w:type="character" w:customStyle="1" w:styleId="OnderwerpvanopmerkingChar">
    <w:name w:val="Onderwerp van opmerking Char"/>
    <w:basedOn w:val="TekstopmerkingChar"/>
    <w:link w:val="Onderwerpvanopmerking"/>
    <w:semiHidden/>
    <w:rsid w:val="00CD0E25"/>
    <w:rPr>
      <w:rFonts w:asciiTheme="minorHAnsi" w:eastAsiaTheme="minorHAnsi" w:hAnsiTheme="minorHAnsi"/>
      <w:b/>
      <w:bCs/>
      <w:sz w:val="20"/>
      <w:szCs w:val="20"/>
      <w:lang w:eastAsia="en-US"/>
    </w:rPr>
  </w:style>
  <w:style w:type="paragraph" w:styleId="Ballontekst">
    <w:name w:val="Balloon Text"/>
    <w:basedOn w:val="Standaard"/>
    <w:link w:val="BallontekstChar"/>
    <w:semiHidden/>
    <w:unhideWhenUsed/>
    <w:rsid w:val="00CD0E25"/>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CD0E25"/>
    <w:rPr>
      <w:rFonts w:ascii="Segoe UI" w:eastAsiaTheme="minorHAnsi" w:hAnsi="Segoe UI" w:cs="Segoe UI"/>
      <w:sz w:val="18"/>
      <w:szCs w:val="18"/>
      <w:lang w:eastAsia="en-US"/>
    </w:rPr>
  </w:style>
  <w:style w:type="character" w:styleId="Hyperlink">
    <w:name w:val="Hyperlink"/>
    <w:basedOn w:val="Standaardalinea-lettertype"/>
    <w:unhideWhenUsed/>
    <w:rsid w:val="00E00B3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96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ontracten.stadswerken@amsterdam.nl"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3667</Words>
  <Characters>20172</Characters>
  <Application>Microsoft Office Word</Application>
  <DocSecurity>0</DocSecurity>
  <Lines>168</Lines>
  <Paragraphs>47</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23792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Siegel, Ron</dc:creator>
  <cp:keywords/>
  <dc:description/>
  <cp:lastModifiedBy>Siegel, Ron</cp:lastModifiedBy>
  <cp:revision>2</cp:revision>
  <dcterms:created xsi:type="dcterms:W3CDTF">2021-10-13T08:21:00Z</dcterms:created>
  <dcterms:modified xsi:type="dcterms:W3CDTF">2021-10-13T08:21:00Z</dcterms:modified>
</cp:coreProperties>
</file>